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02">
      <w:pPr>
        <w:pageBreakBefore w:val="0"/>
        <w:jc w:val="center"/>
        <w:rPr>
          <w:rFonts w:ascii="Cambria" w:hAnsi="Cambria" w:eastAsia="Cambria" w:cs="Cambria"/>
          <w:color w:val="1155CC"/>
          <w:sz w:val="36"/>
          <w:szCs w:val="36"/>
        </w:rPr>
      </w:pPr>
      <w:bookmarkStart w:id="1" w:name="_GoBack"/>
      <w:bookmarkEnd w:id="1"/>
      <w:bookmarkStart w:id="0" w:name="_njlmdkgayb" w:colFirst="0" w:colLast="0"/>
      <w:bookmarkEnd w:id="0"/>
      <w:r>
        <w:rPr>
          <w:rFonts w:ascii="Cambria" w:hAnsi="Cambria" w:eastAsia="Cambria" w:cs="Cambria"/>
          <w:color w:val="1155CC"/>
          <w:sz w:val="36"/>
          <w:szCs w:val="36"/>
          <w:rtl w:val="0"/>
        </w:rPr>
        <w:t>Free Template – Employee Satisfaction Survey</w:t>
      </w:r>
    </w:p>
    <w:p w14:paraId="00000003">
      <w:pPr>
        <w:pageBreakBefore w:val="0"/>
        <w:jc w:val="center"/>
        <w:rPr>
          <w:rFonts w:ascii="Cambria" w:hAnsi="Cambria" w:eastAsia="Cambria" w:cs="Cambria"/>
          <w:color w:val="1155CC"/>
          <w:sz w:val="28"/>
          <w:szCs w:val="28"/>
        </w:rPr>
      </w:pPr>
    </w:p>
    <w:p w14:paraId="00000004">
      <w:pPr>
        <w:pageBreakBefore w:val="0"/>
        <w:jc w:val="center"/>
        <w:rPr>
          <w:rFonts w:ascii="Cambria" w:hAnsi="Cambria" w:eastAsia="Cambria" w:cs="Cambria"/>
          <w:color w:val="FFFFFF"/>
          <w:sz w:val="24"/>
          <w:szCs w:val="24"/>
          <w:shd w:val="clear" w:fill="1155CC"/>
        </w:rPr>
      </w:pPr>
      <w:r>
        <w:rPr>
          <w:rFonts w:ascii="Cambria" w:hAnsi="Cambria" w:eastAsia="Cambria" w:cs="Cambria"/>
          <w:color w:val="FFFFFF"/>
          <w:sz w:val="24"/>
          <w:szCs w:val="24"/>
          <w:shd w:val="clear" w:fill="1155CC"/>
          <w:rtl w:val="0"/>
        </w:rPr>
        <w:t xml:space="preserve"> Use this survey to gather information on employee satisfaction.  </w:t>
      </w:r>
    </w:p>
    <w:p w14:paraId="00000005">
      <w:pPr>
        <w:pageBreakBefore w:val="0"/>
        <w:jc w:val="center"/>
        <w:rPr>
          <w:rFonts w:ascii="Cambria" w:hAnsi="Cambria" w:eastAsia="Cambria" w:cs="Cambria"/>
          <w:color w:val="FFFFFF"/>
          <w:sz w:val="24"/>
          <w:szCs w:val="24"/>
          <w:shd w:val="clear" w:fill="1155CC"/>
        </w:rPr>
      </w:pPr>
    </w:p>
    <w:p w14:paraId="00000006">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This survey focuses on how employees feel about their job description, position within the company, relationships with colleagues and superiors, advancement opportunities, and overall satisfaction. Copy this template to your Google Drive and customize it for your organization.</w:t>
      </w:r>
    </w:p>
    <w:p w14:paraId="00000007">
      <w:pPr>
        <w:pageBreakBefore w:val="0"/>
        <w:rPr>
          <w:rFonts w:ascii="Cambria" w:hAnsi="Cambria" w:eastAsia="Cambria" w:cs="Cambria"/>
          <w:sz w:val="24"/>
          <w:szCs w:val="24"/>
          <w:highlight w:val="white"/>
        </w:rPr>
      </w:pPr>
    </w:p>
    <w:p w14:paraId="00000008">
      <w:pPr>
        <w:pageBreakBefore w:val="0"/>
        <w:rPr>
          <w:rFonts w:ascii="Cambria" w:hAnsi="Cambria" w:eastAsia="Cambria" w:cs="Cambria"/>
          <w:color w:val="1155CC"/>
          <w:sz w:val="30"/>
          <w:szCs w:val="30"/>
          <w:highlight w:val="white"/>
        </w:rPr>
      </w:pPr>
      <w:r>
        <w:rPr>
          <w:rFonts w:ascii="Cambria" w:hAnsi="Cambria" w:eastAsia="Cambria" w:cs="Cambria"/>
          <w:color w:val="1155CC"/>
          <w:sz w:val="30"/>
          <w:szCs w:val="30"/>
          <w:highlight w:val="white"/>
          <w:rtl w:val="0"/>
        </w:rPr>
        <w:t>Communication (to be added as review instructions):</w:t>
      </w:r>
    </w:p>
    <w:p w14:paraId="00000009">
      <w:pPr>
        <w:pageBreakBefore w:val="0"/>
        <w:rPr>
          <w:rFonts w:ascii="Cambria" w:hAnsi="Cambria" w:eastAsia="Cambria" w:cs="Cambria"/>
          <w:sz w:val="24"/>
          <w:szCs w:val="24"/>
          <w:highlight w:val="white"/>
        </w:rPr>
      </w:pPr>
    </w:p>
    <w:p w14:paraId="0000000A">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 xml:space="preserve">We can only make positive changes when we have the right information. All answers you give will be treated with the utmost sensitivity, and the information will not be used for any other purpose apart from planning and improvement. Please answer this quick survey by &lt;HOUR OF THE DAY&gt; on &lt;DATE&gt;. </w:t>
      </w:r>
    </w:p>
    <w:p w14:paraId="0000000B">
      <w:pPr>
        <w:pageBreakBefore w:val="0"/>
        <w:rPr>
          <w:rFonts w:ascii="Cambria" w:hAnsi="Cambria" w:eastAsia="Cambria" w:cs="Cambria"/>
          <w:sz w:val="24"/>
          <w:szCs w:val="24"/>
          <w:highlight w:val="white"/>
        </w:rPr>
      </w:pPr>
    </w:p>
    <w:p w14:paraId="0000000C">
      <w:pPr>
        <w:pageBreakBefore w:val="0"/>
        <w:rPr>
          <w:rFonts w:ascii="Cambria" w:hAnsi="Cambria" w:eastAsia="Cambria" w:cs="Cambria"/>
          <w:sz w:val="28"/>
          <w:szCs w:val="28"/>
          <w:highlight w:val="white"/>
        </w:rPr>
      </w:pPr>
      <w:r>
        <w:rPr>
          <w:rFonts w:ascii="Cambria" w:hAnsi="Cambria" w:eastAsia="Cambria" w:cs="Cambria"/>
          <w:sz w:val="28"/>
          <w:szCs w:val="28"/>
          <w:highlight w:val="white"/>
          <w:rtl w:val="0"/>
        </w:rPr>
        <w:t>Demographic Information:</w:t>
      </w:r>
    </w:p>
    <w:p w14:paraId="0000000D">
      <w:pPr>
        <w:pageBreakBefore w:val="0"/>
        <w:rPr>
          <w:rFonts w:ascii="Cambria" w:hAnsi="Cambria" w:eastAsia="Cambria" w:cs="Cambria"/>
          <w:sz w:val="24"/>
          <w:szCs w:val="24"/>
          <w:highlight w:val="white"/>
        </w:rPr>
      </w:pPr>
    </w:p>
    <w:p w14:paraId="0000000E">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The following information is requested so that meaningful analysis and comparisons of group results can be made. Please check the circle corresponding to your answer.</w:t>
      </w:r>
    </w:p>
    <w:p w14:paraId="0000000F">
      <w:pPr>
        <w:pageBreakBefore w:val="0"/>
        <w:rPr>
          <w:rFonts w:ascii="Cambria" w:hAnsi="Cambria" w:eastAsia="Cambria" w:cs="Cambria"/>
          <w:sz w:val="24"/>
          <w:szCs w:val="24"/>
          <w:highlight w:val="white"/>
        </w:rPr>
      </w:pPr>
    </w:p>
    <w:p w14:paraId="00000010">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Your Gender:</w:t>
      </w:r>
    </w:p>
    <w:p w14:paraId="00000011">
      <w:pPr>
        <w:pageBreakBefore w:val="0"/>
        <w:rPr>
          <w:rFonts w:ascii="Cambria" w:hAnsi="Cambria" w:eastAsia="Cambria" w:cs="Cambria"/>
          <w:sz w:val="24"/>
          <w:szCs w:val="24"/>
          <w:highlight w:val="white"/>
        </w:rPr>
      </w:pPr>
    </w:p>
    <w:p w14:paraId="00000012">
      <w:pPr>
        <w:pageBreakBefore w:val="0"/>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Male</w:t>
      </w:r>
    </w:p>
    <w:p w14:paraId="00000013">
      <w:pPr>
        <w:pageBreakBefore w:val="0"/>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Female</w:t>
      </w:r>
    </w:p>
    <w:p w14:paraId="00000014">
      <w:pPr>
        <w:pageBreakBefore w:val="0"/>
        <w:rPr>
          <w:rFonts w:ascii="Cambria" w:hAnsi="Cambria" w:eastAsia="Cambria" w:cs="Cambria"/>
          <w:sz w:val="24"/>
          <w:szCs w:val="24"/>
          <w:highlight w:val="white"/>
        </w:rPr>
      </w:pPr>
    </w:p>
    <w:p w14:paraId="00000015">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Your Department:</w:t>
      </w:r>
    </w:p>
    <w:p w14:paraId="00000016">
      <w:pPr>
        <w:pageBreakBefore w:val="0"/>
        <w:rPr>
          <w:rFonts w:ascii="Cambria" w:hAnsi="Cambria" w:eastAsia="Cambria" w:cs="Cambria"/>
          <w:sz w:val="24"/>
          <w:szCs w:val="24"/>
          <w:highlight w:val="white"/>
        </w:rPr>
      </w:pPr>
    </w:p>
    <w:p w14:paraId="00000017">
      <w:pPr>
        <w:pageBreakBefore w:val="0"/>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Marketing</w:t>
      </w:r>
    </w:p>
    <w:p w14:paraId="00000018">
      <w:pPr>
        <w:pageBreakBefore w:val="0"/>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Operations</w:t>
      </w:r>
    </w:p>
    <w:p w14:paraId="00000019">
      <w:pPr>
        <w:pageBreakBefore w:val="0"/>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Tech</w:t>
      </w:r>
    </w:p>
    <w:p w14:paraId="0000001A">
      <w:pPr>
        <w:pageBreakBefore w:val="0"/>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Accounting</w:t>
      </w:r>
    </w:p>
    <w:p w14:paraId="0000001B">
      <w:pPr>
        <w:pageBreakBefore w:val="0"/>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HR</w:t>
      </w:r>
    </w:p>
    <w:p w14:paraId="0000001C">
      <w:pPr>
        <w:pageBreakBefore w:val="0"/>
        <w:ind w:left="720" w:firstLine="0"/>
        <w:rPr>
          <w:rFonts w:ascii="Cambria" w:hAnsi="Cambria" w:eastAsia="Cambria" w:cs="Cambria"/>
          <w:sz w:val="24"/>
          <w:szCs w:val="24"/>
          <w:highlight w:val="white"/>
        </w:rPr>
      </w:pPr>
    </w:p>
    <w:p w14:paraId="0000001D">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Company Service:</w:t>
      </w:r>
    </w:p>
    <w:p w14:paraId="0000001E">
      <w:pPr>
        <w:pageBreakBefore w:val="0"/>
        <w:rPr>
          <w:rFonts w:ascii="Cambria" w:hAnsi="Cambria" w:eastAsia="Cambria" w:cs="Cambria"/>
          <w:sz w:val="24"/>
          <w:szCs w:val="24"/>
          <w:highlight w:val="white"/>
        </w:rPr>
      </w:pPr>
    </w:p>
    <w:p w14:paraId="0000001F">
      <w:pPr>
        <w:pageBreakBefore w:val="0"/>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Under 1 Year</w:t>
      </w:r>
    </w:p>
    <w:p w14:paraId="00000020">
      <w:pPr>
        <w:pageBreakBefore w:val="0"/>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1-2 Year</w:t>
      </w:r>
    </w:p>
    <w:p w14:paraId="00000021">
      <w:pPr>
        <w:pageBreakBefore w:val="0"/>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3-5 Year</w:t>
      </w:r>
    </w:p>
    <w:p w14:paraId="00000022">
      <w:pPr>
        <w:pageBreakBefore w:val="0"/>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6-10 Year</w:t>
      </w:r>
    </w:p>
    <w:p w14:paraId="00000023">
      <w:pPr>
        <w:pageBreakBefore w:val="0"/>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10-15 Year</w:t>
      </w:r>
      <w:r>
        <w:rPr>
          <w:rFonts w:ascii="Cambria" w:hAnsi="Cambria" w:eastAsia="Cambria" w:cs="Cambria"/>
          <w:sz w:val="24"/>
          <w:szCs w:val="24"/>
          <w:highlight w:val="white"/>
          <w:rtl w:val="0"/>
        </w:rPr>
        <w:br w:type="textWrapping"/>
      </w:r>
    </w:p>
    <w:p w14:paraId="00000024">
      <w:pPr>
        <w:pageBreakBefore w:val="0"/>
        <w:rPr>
          <w:rFonts w:ascii="Cambria" w:hAnsi="Cambria" w:eastAsia="Cambria" w:cs="Cambria"/>
          <w:sz w:val="28"/>
          <w:szCs w:val="28"/>
          <w:highlight w:val="white"/>
        </w:rPr>
      </w:pPr>
      <w:r>
        <w:rPr>
          <w:rFonts w:ascii="Cambria" w:hAnsi="Cambria" w:eastAsia="Cambria" w:cs="Cambria"/>
          <w:sz w:val="28"/>
          <w:szCs w:val="28"/>
          <w:highlight w:val="white"/>
          <w:rtl w:val="0"/>
        </w:rPr>
        <w:t>Employee Satisfaction Questionnaire</w:t>
      </w:r>
    </w:p>
    <w:p w14:paraId="00000025">
      <w:pPr>
        <w:pageBreakBefore w:val="0"/>
        <w:rPr>
          <w:rFonts w:ascii="Cambria" w:hAnsi="Cambria" w:eastAsia="Cambria" w:cs="Cambria"/>
          <w:sz w:val="26"/>
          <w:szCs w:val="26"/>
          <w:highlight w:val="white"/>
        </w:rPr>
      </w:pPr>
    </w:p>
    <w:p w14:paraId="00000026">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To answer clearly what you think or feel about each item, please follow these steps:</w:t>
      </w:r>
    </w:p>
    <w:p w14:paraId="00000027">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 xml:space="preserve"> </w:t>
      </w:r>
    </w:p>
    <w:p w14:paraId="00000028">
      <w:pPr>
        <w:pageBreakBefore w:val="0"/>
        <w:numPr>
          <w:ilvl w:val="0"/>
          <w:numId w:val="4"/>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 xml:space="preserve">Read each item fully before you start to mark your answer. </w:t>
      </w:r>
    </w:p>
    <w:p w14:paraId="00000029">
      <w:pPr>
        <w:pageBreakBefore w:val="0"/>
        <w:numPr>
          <w:ilvl w:val="0"/>
          <w:numId w:val="4"/>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 xml:space="preserve">Pick the one answer which most nearly says what you think or how you feel. </w:t>
      </w:r>
    </w:p>
    <w:p w14:paraId="0000002A">
      <w:pPr>
        <w:pageBreakBefore w:val="0"/>
        <w:numPr>
          <w:ilvl w:val="0"/>
          <w:numId w:val="4"/>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While completing the questions, be sure to read the special instructions which are included.</w:t>
      </w:r>
    </w:p>
    <w:p w14:paraId="0000002B">
      <w:pPr>
        <w:pageBreakBefore w:val="0"/>
        <w:rPr>
          <w:rFonts w:ascii="Cambria" w:hAnsi="Cambria" w:eastAsia="Cambria" w:cs="Cambria"/>
          <w:sz w:val="24"/>
          <w:szCs w:val="24"/>
          <w:highlight w:val="white"/>
        </w:rPr>
      </w:pPr>
    </w:p>
    <w:p w14:paraId="0000002C">
      <w:pPr>
        <w:pageBreakBefore w:val="0"/>
        <w:rPr>
          <w:rFonts w:ascii="Cambria" w:hAnsi="Cambria" w:eastAsia="Cambria" w:cs="Cambria"/>
          <w:sz w:val="26"/>
          <w:szCs w:val="26"/>
          <w:highlight w:val="white"/>
        </w:rPr>
      </w:pPr>
      <w:r>
        <w:rPr>
          <w:rFonts w:ascii="Cambria" w:hAnsi="Cambria" w:eastAsia="Cambria" w:cs="Cambria"/>
          <w:sz w:val="24"/>
          <w:szCs w:val="24"/>
          <w:highlight w:val="white"/>
          <w:rtl w:val="0"/>
        </w:rPr>
        <w:t>Choose the most appropriate answer:</w:t>
      </w:r>
    </w:p>
    <w:p w14:paraId="0000002D">
      <w:pPr>
        <w:pageBreakBefore w:val="0"/>
        <w:rPr>
          <w:rFonts w:ascii="Cambria" w:hAnsi="Cambria" w:eastAsia="Cambria" w:cs="Cambria"/>
          <w:sz w:val="24"/>
          <w:szCs w:val="24"/>
        </w:rPr>
      </w:pPr>
    </w:p>
    <w:p w14:paraId="0000002E">
      <w:pPr>
        <w:pageBreakBefore w:val="0"/>
        <w:rPr>
          <w:rFonts w:ascii="Cambria" w:hAnsi="Cambria" w:eastAsia="Cambria" w:cs="Cambria"/>
          <w:sz w:val="24"/>
          <w:szCs w:val="24"/>
        </w:rPr>
      </w:pPr>
      <w:r>
        <w:rPr>
          <w:rFonts w:ascii="Cambria" w:hAnsi="Cambria" w:eastAsia="Cambria" w:cs="Cambria"/>
          <w:sz w:val="24"/>
          <w:szCs w:val="24"/>
          <w:rtl w:val="0"/>
        </w:rPr>
        <w:t>Q: How satisfied are you with your organization as a whole?</w:t>
      </w:r>
    </w:p>
    <w:p w14:paraId="0000002F">
      <w:pPr>
        <w:pageBreakBefore w:val="0"/>
        <w:rPr>
          <w:rFonts w:ascii="Cambria" w:hAnsi="Cambria" w:eastAsia="Cambria" w:cs="Cambria"/>
          <w:sz w:val="24"/>
          <w:szCs w:val="24"/>
        </w:rPr>
      </w:pPr>
    </w:p>
    <w:p w14:paraId="00000030">
      <w:pPr>
        <w:pageBreakBefore w:val="0"/>
        <w:numPr>
          <w:ilvl w:val="0"/>
          <w:numId w:val="5"/>
        </w:numPr>
        <w:ind w:left="720" w:hanging="360"/>
        <w:rPr>
          <w:rFonts w:ascii="Cambria" w:hAnsi="Cambria" w:eastAsia="Cambria" w:cs="Cambria"/>
          <w:sz w:val="24"/>
          <w:szCs w:val="24"/>
          <w:u w:val="none"/>
        </w:rPr>
      </w:pPr>
      <w:r>
        <w:rPr>
          <w:rFonts w:ascii="Cambria" w:hAnsi="Cambria" w:eastAsia="Cambria" w:cs="Cambria"/>
          <w:sz w:val="24"/>
          <w:szCs w:val="24"/>
          <w:rtl w:val="0"/>
        </w:rPr>
        <w:t>Extremely satisfied</w:t>
      </w:r>
    </w:p>
    <w:p w14:paraId="00000031">
      <w:pPr>
        <w:pageBreakBefore w:val="0"/>
        <w:numPr>
          <w:ilvl w:val="0"/>
          <w:numId w:val="5"/>
        </w:numPr>
        <w:ind w:left="720" w:hanging="360"/>
        <w:rPr>
          <w:rFonts w:ascii="Cambria" w:hAnsi="Cambria" w:eastAsia="Cambria" w:cs="Cambria"/>
          <w:sz w:val="24"/>
          <w:szCs w:val="24"/>
          <w:u w:val="none"/>
        </w:rPr>
      </w:pPr>
      <w:r>
        <w:rPr>
          <w:rFonts w:ascii="Cambria" w:hAnsi="Cambria" w:eastAsia="Cambria" w:cs="Cambria"/>
          <w:sz w:val="24"/>
          <w:szCs w:val="24"/>
          <w:rtl w:val="0"/>
        </w:rPr>
        <w:t>Somewhat satisfied</w:t>
      </w:r>
    </w:p>
    <w:p w14:paraId="00000032">
      <w:pPr>
        <w:pageBreakBefore w:val="0"/>
        <w:numPr>
          <w:ilvl w:val="0"/>
          <w:numId w:val="5"/>
        </w:numPr>
        <w:ind w:left="720" w:hanging="360"/>
        <w:rPr>
          <w:rFonts w:ascii="Cambria" w:hAnsi="Cambria" w:eastAsia="Cambria" w:cs="Cambria"/>
          <w:sz w:val="24"/>
          <w:szCs w:val="24"/>
          <w:u w:val="none"/>
        </w:rPr>
      </w:pPr>
      <w:r>
        <w:rPr>
          <w:rFonts w:ascii="Cambria" w:hAnsi="Cambria" w:eastAsia="Cambria" w:cs="Cambria"/>
          <w:sz w:val="24"/>
          <w:szCs w:val="24"/>
          <w:rtl w:val="0"/>
        </w:rPr>
        <w:t>Neutral</w:t>
      </w:r>
    </w:p>
    <w:p w14:paraId="00000033">
      <w:pPr>
        <w:pageBreakBefore w:val="0"/>
        <w:numPr>
          <w:ilvl w:val="0"/>
          <w:numId w:val="5"/>
        </w:numPr>
        <w:ind w:left="720" w:hanging="360"/>
        <w:rPr>
          <w:rFonts w:ascii="Cambria" w:hAnsi="Cambria" w:eastAsia="Cambria" w:cs="Cambria"/>
          <w:sz w:val="24"/>
          <w:szCs w:val="24"/>
          <w:u w:val="none"/>
        </w:rPr>
      </w:pPr>
      <w:r>
        <w:rPr>
          <w:rFonts w:ascii="Cambria" w:hAnsi="Cambria" w:eastAsia="Cambria" w:cs="Cambria"/>
          <w:sz w:val="24"/>
          <w:szCs w:val="24"/>
          <w:rtl w:val="0"/>
        </w:rPr>
        <w:t>Somewhat dissatisfied</w:t>
      </w:r>
    </w:p>
    <w:p w14:paraId="00000034">
      <w:pPr>
        <w:pageBreakBefore w:val="0"/>
        <w:numPr>
          <w:ilvl w:val="0"/>
          <w:numId w:val="5"/>
        </w:numPr>
        <w:ind w:left="720" w:hanging="360"/>
        <w:rPr>
          <w:rFonts w:ascii="Cambria" w:hAnsi="Cambria" w:eastAsia="Cambria" w:cs="Cambria"/>
          <w:sz w:val="24"/>
          <w:szCs w:val="24"/>
          <w:u w:val="none"/>
        </w:rPr>
      </w:pPr>
      <w:r>
        <w:rPr>
          <w:rFonts w:ascii="Cambria" w:hAnsi="Cambria" w:eastAsia="Cambria" w:cs="Cambria"/>
          <w:sz w:val="24"/>
          <w:szCs w:val="24"/>
          <w:rtl w:val="0"/>
        </w:rPr>
        <w:t>Extremely dissatisfied</w:t>
      </w:r>
    </w:p>
    <w:p w14:paraId="00000035">
      <w:pPr>
        <w:pageBreakBefore w:val="0"/>
        <w:rPr>
          <w:rFonts w:ascii="Cambria" w:hAnsi="Cambria" w:eastAsia="Cambria" w:cs="Cambria"/>
          <w:sz w:val="24"/>
          <w:szCs w:val="24"/>
        </w:rPr>
      </w:pPr>
    </w:p>
    <w:p w14:paraId="00000036">
      <w:pPr>
        <w:pageBreakBefore w:val="0"/>
        <w:rPr>
          <w:rFonts w:ascii="Cambria" w:hAnsi="Cambria" w:eastAsia="Cambria" w:cs="Cambria"/>
          <w:sz w:val="24"/>
          <w:szCs w:val="24"/>
        </w:rPr>
      </w:pPr>
      <w:r>
        <w:rPr>
          <w:rFonts w:ascii="Cambria" w:hAnsi="Cambria" w:eastAsia="Cambria" w:cs="Cambria"/>
          <w:sz w:val="24"/>
          <w:szCs w:val="24"/>
          <w:rtl w:val="0"/>
        </w:rPr>
        <w:t>Q: How satisfied are you with your current position?</w:t>
      </w:r>
    </w:p>
    <w:p w14:paraId="00000037">
      <w:pPr>
        <w:pageBreakBefore w:val="0"/>
        <w:rPr>
          <w:rFonts w:ascii="Cambria" w:hAnsi="Cambria" w:eastAsia="Cambria" w:cs="Cambria"/>
          <w:sz w:val="24"/>
          <w:szCs w:val="24"/>
        </w:rPr>
      </w:pPr>
    </w:p>
    <w:p w14:paraId="00000038">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Extremely satisfied</w:t>
      </w:r>
    </w:p>
    <w:p w14:paraId="00000039">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Somewhat satisfied</w:t>
      </w:r>
    </w:p>
    <w:p w14:paraId="0000003A">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3B">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Somewhat dissatisfied</w:t>
      </w:r>
    </w:p>
    <w:p w14:paraId="0000003C">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Extremely dissatisfied</w:t>
      </w:r>
    </w:p>
    <w:p w14:paraId="0000003D">
      <w:pPr>
        <w:pageBreakBefore w:val="0"/>
        <w:rPr>
          <w:rFonts w:ascii="Cambria" w:hAnsi="Cambria" w:eastAsia="Cambria" w:cs="Cambria"/>
          <w:sz w:val="24"/>
          <w:szCs w:val="24"/>
        </w:rPr>
      </w:pPr>
    </w:p>
    <w:p w14:paraId="0000003E">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How would you describe your overall level of job satisfaction?</w:t>
      </w:r>
    </w:p>
    <w:p w14:paraId="0000003F">
      <w:pPr>
        <w:pageBreakBefore w:val="0"/>
        <w:rPr>
          <w:rFonts w:ascii="Cambria" w:hAnsi="Cambria" w:eastAsia="Cambria" w:cs="Cambria"/>
          <w:sz w:val="24"/>
          <w:szCs w:val="24"/>
          <w:highlight w:val="white"/>
        </w:rPr>
      </w:pPr>
    </w:p>
    <w:p w14:paraId="00000040">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Extremely satisfied</w:t>
      </w:r>
    </w:p>
    <w:p w14:paraId="00000041">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Somewhat satisfied</w:t>
      </w:r>
    </w:p>
    <w:p w14:paraId="00000042">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43">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Somewhat dissatisfied</w:t>
      </w:r>
    </w:p>
    <w:p w14:paraId="00000044">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Extremely dissatisfied</w:t>
      </w:r>
    </w:p>
    <w:p w14:paraId="00000045">
      <w:pPr>
        <w:pageBreakBefore w:val="0"/>
        <w:rPr>
          <w:rFonts w:ascii="Cambria" w:hAnsi="Cambria" w:eastAsia="Cambria" w:cs="Cambria"/>
          <w:sz w:val="24"/>
          <w:szCs w:val="24"/>
          <w:highlight w:val="white"/>
        </w:rPr>
      </w:pPr>
    </w:p>
    <w:p w14:paraId="00000046">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Does your job cause you stress or anxiety?</w:t>
      </w:r>
    </w:p>
    <w:p w14:paraId="00000047">
      <w:pPr>
        <w:pageBreakBefore w:val="0"/>
        <w:rPr>
          <w:rFonts w:ascii="Cambria" w:hAnsi="Cambria" w:eastAsia="Cambria" w:cs="Cambria"/>
          <w:sz w:val="24"/>
          <w:szCs w:val="24"/>
          <w:highlight w:val="white"/>
        </w:rPr>
      </w:pPr>
    </w:p>
    <w:p w14:paraId="00000048">
      <w:pPr>
        <w:pageBreakBefore w:val="0"/>
        <w:numPr>
          <w:ilvl w:val="0"/>
          <w:numId w:val="6"/>
        </w:numPr>
        <w:ind w:left="720" w:hanging="360"/>
        <w:rPr>
          <w:rFonts w:ascii="Cambria" w:hAnsi="Cambria" w:eastAsia="Cambria" w:cs="Cambria"/>
          <w:sz w:val="24"/>
          <w:szCs w:val="24"/>
          <w:highlight w:val="white"/>
          <w:u w:val="none"/>
        </w:rPr>
      </w:pPr>
      <w:r>
        <w:rPr>
          <w:rFonts w:ascii="Cambria" w:hAnsi="Cambria" w:eastAsia="Cambria" w:cs="Cambria"/>
          <w:sz w:val="24"/>
          <w:szCs w:val="24"/>
          <w:highlight w:val="white"/>
          <w:rtl w:val="0"/>
        </w:rPr>
        <w:t>Yes</w:t>
      </w:r>
    </w:p>
    <w:p w14:paraId="00000049">
      <w:pPr>
        <w:pageBreakBefore w:val="0"/>
        <w:numPr>
          <w:ilvl w:val="0"/>
          <w:numId w:val="6"/>
        </w:numPr>
        <w:ind w:left="720" w:hanging="360"/>
        <w:rPr>
          <w:rFonts w:ascii="Cambria" w:hAnsi="Cambria" w:eastAsia="Cambria" w:cs="Cambria"/>
          <w:sz w:val="24"/>
          <w:szCs w:val="24"/>
          <w:highlight w:val="white"/>
          <w:u w:val="none"/>
        </w:rPr>
      </w:pPr>
      <w:r>
        <w:rPr>
          <w:rFonts w:ascii="Cambria" w:hAnsi="Cambria" w:eastAsia="Cambria" w:cs="Cambria"/>
          <w:sz w:val="24"/>
          <w:szCs w:val="24"/>
          <w:highlight w:val="white"/>
          <w:rtl w:val="0"/>
        </w:rPr>
        <w:t>No</w:t>
      </w:r>
    </w:p>
    <w:p w14:paraId="0000004A">
      <w:pPr>
        <w:pageBreakBefore w:val="0"/>
        <w:rPr>
          <w:rFonts w:ascii="Cambria" w:hAnsi="Cambria" w:eastAsia="Cambria" w:cs="Cambria"/>
          <w:sz w:val="24"/>
          <w:szCs w:val="24"/>
          <w:highlight w:val="white"/>
        </w:rPr>
      </w:pPr>
    </w:p>
    <w:p w14:paraId="0000004B">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If Yes, Please Explain:</w:t>
      </w:r>
    </w:p>
    <w:p w14:paraId="0000004C">
      <w:pPr>
        <w:pageBreakBefore w:val="0"/>
        <w:rPr>
          <w:rFonts w:ascii="Cambria" w:hAnsi="Cambria" w:eastAsia="Cambria" w:cs="Cambria"/>
          <w:sz w:val="24"/>
          <w:szCs w:val="24"/>
          <w:highlight w:val="white"/>
        </w:rPr>
      </w:pPr>
    </w:p>
    <w:tbl>
      <w:tblPr>
        <w:tblStyle w:val="13"/>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57F42F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4D">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highlight w:val="white"/>
              </w:rPr>
            </w:pPr>
          </w:p>
          <w:p w14:paraId="0000004E">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highlight w:val="white"/>
              </w:rPr>
            </w:pPr>
          </w:p>
        </w:tc>
      </w:tr>
    </w:tbl>
    <w:p w14:paraId="0000004F">
      <w:pPr>
        <w:pageBreakBefore w:val="0"/>
        <w:rPr>
          <w:rFonts w:ascii="Cambria" w:hAnsi="Cambria" w:eastAsia="Cambria" w:cs="Cambria"/>
          <w:sz w:val="24"/>
          <w:szCs w:val="24"/>
          <w:highlight w:val="white"/>
        </w:rPr>
      </w:pPr>
    </w:p>
    <w:p w14:paraId="00000050">
      <w:pPr>
        <w:pageBreakBefore w:val="0"/>
        <w:rPr>
          <w:rFonts w:ascii="Cambria" w:hAnsi="Cambria" w:eastAsia="Cambria" w:cs="Cambria"/>
          <w:sz w:val="24"/>
          <w:szCs w:val="24"/>
        </w:rPr>
      </w:pPr>
    </w:p>
    <w:p w14:paraId="00000051">
      <w:pPr>
        <w:pageBreakBefore w:val="0"/>
        <w:rPr>
          <w:rFonts w:ascii="Cambria" w:hAnsi="Cambria" w:eastAsia="Cambria" w:cs="Cambria"/>
          <w:sz w:val="24"/>
          <w:szCs w:val="24"/>
        </w:rPr>
      </w:pPr>
      <w:r>
        <w:rPr>
          <w:rFonts w:ascii="Cambria" w:hAnsi="Cambria" w:eastAsia="Cambria" w:cs="Cambria"/>
          <w:sz w:val="24"/>
          <w:szCs w:val="24"/>
          <w:rtl w:val="0"/>
        </w:rPr>
        <w:t>Q: I feel valued and appreciated in my position:</w:t>
      </w:r>
    </w:p>
    <w:p w14:paraId="00000052">
      <w:pPr>
        <w:pageBreakBefore w:val="0"/>
        <w:rPr>
          <w:rFonts w:ascii="Cambria" w:hAnsi="Cambria" w:eastAsia="Cambria" w:cs="Cambria"/>
          <w:sz w:val="24"/>
          <w:szCs w:val="24"/>
        </w:rPr>
      </w:pPr>
    </w:p>
    <w:p w14:paraId="00000053">
      <w:pPr>
        <w:pageBreakBefore w:val="0"/>
        <w:numPr>
          <w:ilvl w:val="0"/>
          <w:numId w:val="7"/>
        </w:numPr>
        <w:ind w:left="720" w:hanging="360"/>
        <w:rPr>
          <w:rFonts w:ascii="Cambria" w:hAnsi="Cambria" w:eastAsia="Cambria" w:cs="Cambria"/>
          <w:sz w:val="24"/>
          <w:szCs w:val="24"/>
          <w:u w:val="none"/>
        </w:rPr>
      </w:pPr>
      <w:r>
        <w:rPr>
          <w:rFonts w:ascii="Cambria" w:hAnsi="Cambria" w:eastAsia="Cambria" w:cs="Cambria"/>
          <w:sz w:val="24"/>
          <w:szCs w:val="24"/>
          <w:rtl w:val="0"/>
        </w:rPr>
        <w:t>Strongly agree</w:t>
      </w:r>
    </w:p>
    <w:p w14:paraId="00000054">
      <w:pPr>
        <w:pageBreakBefore w:val="0"/>
        <w:numPr>
          <w:ilvl w:val="0"/>
          <w:numId w:val="7"/>
        </w:numPr>
        <w:ind w:left="720" w:hanging="360"/>
        <w:rPr>
          <w:rFonts w:ascii="Cambria" w:hAnsi="Cambria" w:eastAsia="Cambria" w:cs="Cambria"/>
          <w:sz w:val="24"/>
          <w:szCs w:val="24"/>
          <w:u w:val="none"/>
        </w:rPr>
      </w:pPr>
      <w:r>
        <w:rPr>
          <w:rFonts w:ascii="Cambria" w:hAnsi="Cambria" w:eastAsia="Cambria" w:cs="Cambria"/>
          <w:sz w:val="24"/>
          <w:szCs w:val="24"/>
          <w:rtl w:val="0"/>
        </w:rPr>
        <w:t>Agree</w:t>
      </w:r>
    </w:p>
    <w:p w14:paraId="00000055">
      <w:pPr>
        <w:pageBreakBefore w:val="0"/>
        <w:numPr>
          <w:ilvl w:val="0"/>
          <w:numId w:val="7"/>
        </w:numPr>
        <w:ind w:left="720" w:hanging="360"/>
        <w:rPr>
          <w:rFonts w:ascii="Cambria" w:hAnsi="Cambria" w:eastAsia="Cambria" w:cs="Cambria"/>
          <w:sz w:val="24"/>
          <w:szCs w:val="24"/>
          <w:u w:val="none"/>
        </w:rPr>
      </w:pPr>
      <w:r>
        <w:rPr>
          <w:rFonts w:ascii="Cambria" w:hAnsi="Cambria" w:eastAsia="Cambria" w:cs="Cambria"/>
          <w:sz w:val="24"/>
          <w:szCs w:val="24"/>
          <w:rtl w:val="0"/>
        </w:rPr>
        <w:t>Neutral</w:t>
      </w:r>
    </w:p>
    <w:p w14:paraId="00000056">
      <w:pPr>
        <w:pageBreakBefore w:val="0"/>
        <w:numPr>
          <w:ilvl w:val="0"/>
          <w:numId w:val="7"/>
        </w:numPr>
        <w:ind w:left="720" w:hanging="360"/>
        <w:rPr>
          <w:rFonts w:ascii="Cambria" w:hAnsi="Cambria" w:eastAsia="Cambria" w:cs="Cambria"/>
          <w:sz w:val="24"/>
          <w:szCs w:val="24"/>
          <w:u w:val="none"/>
        </w:rPr>
      </w:pPr>
      <w:r>
        <w:rPr>
          <w:rFonts w:ascii="Cambria" w:hAnsi="Cambria" w:eastAsia="Cambria" w:cs="Cambria"/>
          <w:sz w:val="24"/>
          <w:szCs w:val="24"/>
          <w:rtl w:val="0"/>
        </w:rPr>
        <w:t>Disagree</w:t>
      </w:r>
    </w:p>
    <w:p w14:paraId="00000057">
      <w:pPr>
        <w:pageBreakBefore w:val="0"/>
        <w:numPr>
          <w:ilvl w:val="0"/>
          <w:numId w:val="7"/>
        </w:numPr>
        <w:ind w:left="720" w:hanging="360"/>
        <w:rPr>
          <w:rFonts w:ascii="Cambria" w:hAnsi="Cambria" w:eastAsia="Cambria" w:cs="Cambria"/>
          <w:sz w:val="24"/>
          <w:szCs w:val="24"/>
          <w:u w:val="none"/>
        </w:rPr>
      </w:pPr>
      <w:r>
        <w:rPr>
          <w:rFonts w:ascii="Cambria" w:hAnsi="Cambria" w:eastAsia="Cambria" w:cs="Cambria"/>
          <w:sz w:val="24"/>
          <w:szCs w:val="24"/>
          <w:rtl w:val="0"/>
        </w:rPr>
        <w:t>Strongly disagree</w:t>
      </w:r>
    </w:p>
    <w:p w14:paraId="00000058">
      <w:pPr>
        <w:pageBreakBefore w:val="0"/>
        <w:rPr>
          <w:rFonts w:ascii="Cambria" w:hAnsi="Cambria" w:eastAsia="Cambria" w:cs="Cambria"/>
          <w:sz w:val="24"/>
          <w:szCs w:val="24"/>
        </w:rPr>
      </w:pPr>
    </w:p>
    <w:p w14:paraId="00000059">
      <w:pPr>
        <w:pageBreakBefore w:val="0"/>
        <w:rPr>
          <w:rFonts w:ascii="Cambria" w:hAnsi="Cambria" w:eastAsia="Cambria" w:cs="Cambria"/>
          <w:sz w:val="24"/>
          <w:szCs w:val="24"/>
        </w:rPr>
      </w:pPr>
      <w:r>
        <w:rPr>
          <w:rFonts w:ascii="Cambria" w:hAnsi="Cambria" w:eastAsia="Cambria" w:cs="Cambria"/>
          <w:sz w:val="24"/>
          <w:szCs w:val="24"/>
          <w:rtl w:val="0"/>
        </w:rPr>
        <w:t>Q: I receive valuable feedback from my direct manager regularly:</w:t>
      </w:r>
    </w:p>
    <w:p w14:paraId="0000005A">
      <w:pPr>
        <w:pageBreakBefore w:val="0"/>
        <w:rPr>
          <w:rFonts w:ascii="Cambria" w:hAnsi="Cambria" w:eastAsia="Cambria" w:cs="Cambria"/>
          <w:sz w:val="24"/>
          <w:szCs w:val="24"/>
        </w:rPr>
      </w:pPr>
    </w:p>
    <w:p w14:paraId="0000005B">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5C">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5D">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5E">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5F">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60">
      <w:pPr>
        <w:pageBreakBefore w:val="0"/>
        <w:rPr>
          <w:rFonts w:ascii="Cambria" w:hAnsi="Cambria" w:eastAsia="Cambria" w:cs="Cambria"/>
          <w:sz w:val="24"/>
          <w:szCs w:val="24"/>
        </w:rPr>
      </w:pPr>
    </w:p>
    <w:p w14:paraId="00000061">
      <w:pPr>
        <w:pageBreakBefore w:val="0"/>
        <w:rPr>
          <w:rFonts w:ascii="Cambria" w:hAnsi="Cambria" w:eastAsia="Cambria" w:cs="Cambria"/>
          <w:sz w:val="24"/>
          <w:szCs w:val="24"/>
        </w:rPr>
      </w:pPr>
      <w:r>
        <w:rPr>
          <w:rFonts w:ascii="Cambria" w:hAnsi="Cambria" w:eastAsia="Cambria" w:cs="Cambria"/>
          <w:sz w:val="24"/>
          <w:szCs w:val="24"/>
          <w:rtl w:val="0"/>
        </w:rPr>
        <w:t>Q: I feel that I can talk to my direct manager about problems honestly and openly:</w:t>
      </w:r>
    </w:p>
    <w:p w14:paraId="00000062">
      <w:pPr>
        <w:pageBreakBefore w:val="0"/>
        <w:rPr>
          <w:rFonts w:ascii="Cambria" w:hAnsi="Cambria" w:eastAsia="Cambria" w:cs="Cambria"/>
          <w:sz w:val="24"/>
          <w:szCs w:val="24"/>
        </w:rPr>
      </w:pPr>
    </w:p>
    <w:p w14:paraId="00000063">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64">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65">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66">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67">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68">
      <w:pPr>
        <w:pageBreakBefore w:val="0"/>
        <w:rPr>
          <w:rFonts w:ascii="Cambria" w:hAnsi="Cambria" w:eastAsia="Cambria" w:cs="Cambria"/>
          <w:sz w:val="24"/>
          <w:szCs w:val="24"/>
        </w:rPr>
      </w:pPr>
    </w:p>
    <w:p w14:paraId="00000069">
      <w:pPr>
        <w:pageBreakBefore w:val="0"/>
        <w:rPr>
          <w:rFonts w:ascii="Cambria" w:hAnsi="Cambria" w:eastAsia="Cambria" w:cs="Cambria"/>
          <w:sz w:val="24"/>
          <w:szCs w:val="24"/>
        </w:rPr>
      </w:pPr>
      <w:r>
        <w:rPr>
          <w:rFonts w:ascii="Cambria" w:hAnsi="Cambria" w:eastAsia="Cambria" w:cs="Cambria"/>
          <w:sz w:val="24"/>
          <w:szCs w:val="24"/>
          <w:rtl w:val="0"/>
        </w:rPr>
        <w:t>Q: My manager handles my work-related issues satisfactorily:</w:t>
      </w:r>
    </w:p>
    <w:p w14:paraId="0000006A">
      <w:pPr>
        <w:pageBreakBefore w:val="0"/>
        <w:rPr>
          <w:rFonts w:ascii="Cambria" w:hAnsi="Cambria" w:eastAsia="Cambria" w:cs="Cambria"/>
          <w:sz w:val="24"/>
          <w:szCs w:val="24"/>
        </w:rPr>
      </w:pPr>
    </w:p>
    <w:p w14:paraId="0000006B">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6C">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6D">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6E">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6F">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70">
      <w:pPr>
        <w:pageBreakBefore w:val="0"/>
        <w:rPr>
          <w:rFonts w:ascii="Cambria" w:hAnsi="Cambria" w:eastAsia="Cambria" w:cs="Cambria"/>
          <w:sz w:val="24"/>
          <w:szCs w:val="24"/>
        </w:rPr>
      </w:pPr>
    </w:p>
    <w:p w14:paraId="00000071">
      <w:pPr>
        <w:pageBreakBefore w:val="0"/>
        <w:rPr>
          <w:rFonts w:ascii="Cambria" w:hAnsi="Cambria" w:eastAsia="Cambria" w:cs="Cambria"/>
          <w:sz w:val="24"/>
          <w:szCs w:val="24"/>
        </w:rPr>
      </w:pPr>
      <w:r>
        <w:rPr>
          <w:rFonts w:ascii="Cambria" w:hAnsi="Cambria" w:eastAsia="Cambria" w:cs="Cambria"/>
          <w:sz w:val="24"/>
          <w:szCs w:val="24"/>
          <w:rtl w:val="0"/>
        </w:rPr>
        <w:t>Q: If something unusual comes up, do you know who to go for a solution?</w:t>
      </w:r>
    </w:p>
    <w:p w14:paraId="00000072">
      <w:pPr>
        <w:pageBreakBefore w:val="0"/>
        <w:rPr>
          <w:rFonts w:ascii="Cambria" w:hAnsi="Cambria" w:eastAsia="Cambria" w:cs="Cambria"/>
          <w:sz w:val="24"/>
          <w:szCs w:val="24"/>
        </w:rPr>
      </w:pPr>
    </w:p>
    <w:p w14:paraId="00000073">
      <w:pPr>
        <w:pageBreakBefore w:val="0"/>
        <w:numPr>
          <w:ilvl w:val="0"/>
          <w:numId w:val="8"/>
        </w:numPr>
        <w:ind w:left="720" w:hanging="360"/>
        <w:rPr>
          <w:rFonts w:ascii="Cambria" w:hAnsi="Cambria" w:eastAsia="Cambria" w:cs="Cambria"/>
          <w:sz w:val="24"/>
          <w:szCs w:val="24"/>
          <w:u w:val="none"/>
        </w:rPr>
      </w:pPr>
      <w:r>
        <w:rPr>
          <w:rFonts w:ascii="Cambria" w:hAnsi="Cambria" w:eastAsia="Cambria" w:cs="Cambria"/>
          <w:sz w:val="24"/>
          <w:szCs w:val="24"/>
          <w:rtl w:val="0"/>
        </w:rPr>
        <w:t>Yes</w:t>
      </w:r>
    </w:p>
    <w:p w14:paraId="00000074">
      <w:pPr>
        <w:pageBreakBefore w:val="0"/>
        <w:numPr>
          <w:ilvl w:val="0"/>
          <w:numId w:val="8"/>
        </w:numPr>
        <w:ind w:left="720" w:hanging="360"/>
        <w:rPr>
          <w:rFonts w:ascii="Cambria" w:hAnsi="Cambria" w:eastAsia="Cambria" w:cs="Cambria"/>
          <w:sz w:val="24"/>
          <w:szCs w:val="24"/>
          <w:u w:val="none"/>
        </w:rPr>
      </w:pPr>
      <w:r>
        <w:rPr>
          <w:rFonts w:ascii="Cambria" w:hAnsi="Cambria" w:eastAsia="Cambria" w:cs="Cambria"/>
          <w:sz w:val="24"/>
          <w:szCs w:val="24"/>
          <w:rtl w:val="0"/>
        </w:rPr>
        <w:t>No</w:t>
      </w:r>
    </w:p>
    <w:p w14:paraId="00000075">
      <w:pPr>
        <w:pageBreakBefore w:val="0"/>
        <w:rPr>
          <w:rFonts w:ascii="Cambria" w:hAnsi="Cambria" w:eastAsia="Cambria" w:cs="Cambria"/>
          <w:sz w:val="24"/>
          <w:szCs w:val="24"/>
        </w:rPr>
      </w:pPr>
    </w:p>
    <w:p w14:paraId="00000076">
      <w:pPr>
        <w:pageBreakBefore w:val="0"/>
        <w:rPr>
          <w:rFonts w:ascii="Cambria" w:hAnsi="Cambria" w:eastAsia="Cambria" w:cs="Cambria"/>
          <w:sz w:val="24"/>
          <w:szCs w:val="24"/>
        </w:rPr>
      </w:pPr>
      <w:r>
        <w:rPr>
          <w:rFonts w:ascii="Cambria" w:hAnsi="Cambria" w:eastAsia="Cambria" w:cs="Cambria"/>
          <w:sz w:val="24"/>
          <w:szCs w:val="24"/>
          <w:rtl w:val="0"/>
        </w:rPr>
        <w:t>Q: I feel that my opinions are heard and valued by my manager:</w:t>
      </w:r>
    </w:p>
    <w:p w14:paraId="00000077">
      <w:pPr>
        <w:pageBreakBefore w:val="0"/>
        <w:rPr>
          <w:rFonts w:ascii="Cambria" w:hAnsi="Cambria" w:eastAsia="Cambria" w:cs="Cambria"/>
          <w:sz w:val="24"/>
          <w:szCs w:val="24"/>
        </w:rPr>
      </w:pPr>
    </w:p>
    <w:p w14:paraId="00000078">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79">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7A">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7B">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7C">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7D">
      <w:pPr>
        <w:pageBreakBefore w:val="0"/>
        <w:rPr>
          <w:rFonts w:ascii="Cambria" w:hAnsi="Cambria" w:eastAsia="Cambria" w:cs="Cambria"/>
          <w:sz w:val="24"/>
          <w:szCs w:val="24"/>
        </w:rPr>
      </w:pPr>
    </w:p>
    <w:p w14:paraId="0000007E">
      <w:pPr>
        <w:pageBreakBefore w:val="0"/>
        <w:rPr>
          <w:rFonts w:ascii="Cambria" w:hAnsi="Cambria" w:eastAsia="Cambria" w:cs="Cambria"/>
          <w:sz w:val="24"/>
          <w:szCs w:val="24"/>
        </w:rPr>
      </w:pPr>
      <w:r>
        <w:rPr>
          <w:rFonts w:ascii="Cambria" w:hAnsi="Cambria" w:eastAsia="Cambria" w:cs="Cambria"/>
          <w:sz w:val="24"/>
          <w:szCs w:val="24"/>
          <w:rtl w:val="0"/>
        </w:rPr>
        <w:t>Q: Relationships between colleagues are open, friendly, and respectful:</w:t>
      </w:r>
    </w:p>
    <w:p w14:paraId="0000007F">
      <w:pPr>
        <w:pageBreakBefore w:val="0"/>
        <w:rPr>
          <w:rFonts w:ascii="Cambria" w:hAnsi="Cambria" w:eastAsia="Cambria" w:cs="Cambria"/>
          <w:sz w:val="24"/>
          <w:szCs w:val="24"/>
        </w:rPr>
      </w:pPr>
    </w:p>
    <w:p w14:paraId="00000080">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81">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82">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83">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84">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85">
      <w:pPr>
        <w:pageBreakBefore w:val="0"/>
        <w:rPr>
          <w:rFonts w:ascii="Cambria" w:hAnsi="Cambria" w:eastAsia="Cambria" w:cs="Cambria"/>
          <w:sz w:val="24"/>
          <w:szCs w:val="24"/>
        </w:rPr>
      </w:pPr>
    </w:p>
    <w:p w14:paraId="00000086">
      <w:pPr>
        <w:pageBreakBefore w:val="0"/>
        <w:rPr>
          <w:rFonts w:ascii="Cambria" w:hAnsi="Cambria" w:eastAsia="Cambria" w:cs="Cambria"/>
          <w:sz w:val="24"/>
          <w:szCs w:val="24"/>
        </w:rPr>
      </w:pPr>
      <w:r>
        <w:rPr>
          <w:rFonts w:ascii="Cambria" w:hAnsi="Cambria" w:eastAsia="Cambria" w:cs="Cambria"/>
          <w:sz w:val="24"/>
          <w:szCs w:val="24"/>
          <w:rtl w:val="0"/>
        </w:rPr>
        <w:t>Q: The office atmosphere in my organization is pleasant:</w:t>
      </w:r>
    </w:p>
    <w:p w14:paraId="00000087">
      <w:pPr>
        <w:pageBreakBefore w:val="0"/>
        <w:rPr>
          <w:rFonts w:ascii="Cambria" w:hAnsi="Cambria" w:eastAsia="Cambria" w:cs="Cambria"/>
          <w:sz w:val="24"/>
          <w:szCs w:val="24"/>
        </w:rPr>
      </w:pPr>
    </w:p>
    <w:p w14:paraId="00000088">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89">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8A">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8B">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8C">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8D">
      <w:pPr>
        <w:pageBreakBefore w:val="0"/>
        <w:rPr>
          <w:rFonts w:ascii="Cambria" w:hAnsi="Cambria" w:eastAsia="Cambria" w:cs="Cambria"/>
          <w:sz w:val="24"/>
          <w:szCs w:val="24"/>
        </w:rPr>
      </w:pPr>
    </w:p>
    <w:p w14:paraId="0000008E">
      <w:pPr>
        <w:pageBreakBefore w:val="0"/>
        <w:rPr>
          <w:rFonts w:ascii="Cambria" w:hAnsi="Cambria" w:eastAsia="Cambria" w:cs="Cambria"/>
          <w:sz w:val="24"/>
          <w:szCs w:val="24"/>
        </w:rPr>
      </w:pPr>
      <w:r>
        <w:rPr>
          <w:rFonts w:ascii="Cambria" w:hAnsi="Cambria" w:eastAsia="Cambria" w:cs="Cambria"/>
          <w:sz w:val="24"/>
          <w:szCs w:val="24"/>
          <w:rtl w:val="0"/>
        </w:rPr>
        <w:t>Q: I look forward to coming to work:</w:t>
      </w:r>
    </w:p>
    <w:p w14:paraId="0000008F">
      <w:pPr>
        <w:pageBreakBefore w:val="0"/>
        <w:rPr>
          <w:rFonts w:ascii="Cambria" w:hAnsi="Cambria" w:eastAsia="Cambria" w:cs="Cambria"/>
          <w:sz w:val="24"/>
          <w:szCs w:val="24"/>
        </w:rPr>
      </w:pPr>
    </w:p>
    <w:p w14:paraId="00000090">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91">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92">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93">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94">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95">
      <w:pPr>
        <w:pageBreakBefore w:val="0"/>
        <w:rPr>
          <w:rFonts w:ascii="Cambria" w:hAnsi="Cambria" w:eastAsia="Cambria" w:cs="Cambria"/>
          <w:sz w:val="24"/>
          <w:szCs w:val="24"/>
        </w:rPr>
      </w:pPr>
    </w:p>
    <w:p w14:paraId="00000096">
      <w:pPr>
        <w:pageBreakBefore w:val="0"/>
        <w:rPr>
          <w:rFonts w:ascii="Cambria" w:hAnsi="Cambria" w:eastAsia="Cambria" w:cs="Cambria"/>
          <w:sz w:val="24"/>
          <w:szCs w:val="24"/>
        </w:rPr>
      </w:pPr>
      <w:r>
        <w:rPr>
          <w:rFonts w:ascii="Cambria" w:hAnsi="Cambria" w:eastAsia="Cambria" w:cs="Cambria"/>
          <w:sz w:val="24"/>
          <w:szCs w:val="24"/>
          <w:rtl w:val="0"/>
        </w:rPr>
        <w:t>Q: How satisfied are you with the training programs offered by your organization?</w:t>
      </w:r>
    </w:p>
    <w:p w14:paraId="00000097">
      <w:pPr>
        <w:pageBreakBefore w:val="0"/>
        <w:rPr>
          <w:rFonts w:ascii="Cambria" w:hAnsi="Cambria" w:eastAsia="Cambria" w:cs="Cambria"/>
          <w:sz w:val="24"/>
          <w:szCs w:val="24"/>
        </w:rPr>
      </w:pPr>
    </w:p>
    <w:p w14:paraId="00000098">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Extremely satisfied</w:t>
      </w:r>
    </w:p>
    <w:p w14:paraId="00000099">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Somewhat satisfied</w:t>
      </w:r>
    </w:p>
    <w:p w14:paraId="0000009A">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9B">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Somewhat dissatisfied</w:t>
      </w:r>
    </w:p>
    <w:p w14:paraId="0000009C">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Extremely dissatisfied</w:t>
      </w:r>
    </w:p>
    <w:p w14:paraId="0000009D">
      <w:pPr>
        <w:pageBreakBefore w:val="0"/>
        <w:rPr>
          <w:rFonts w:ascii="Cambria" w:hAnsi="Cambria" w:eastAsia="Cambria" w:cs="Cambria"/>
          <w:sz w:val="24"/>
          <w:szCs w:val="24"/>
        </w:rPr>
      </w:pPr>
    </w:p>
    <w:p w14:paraId="0000009E">
      <w:pPr>
        <w:pageBreakBefore w:val="0"/>
        <w:rPr>
          <w:rFonts w:ascii="Cambria" w:hAnsi="Cambria" w:eastAsia="Cambria" w:cs="Cambria"/>
          <w:sz w:val="24"/>
          <w:szCs w:val="24"/>
        </w:rPr>
      </w:pPr>
      <w:r>
        <w:rPr>
          <w:rFonts w:ascii="Cambria" w:hAnsi="Cambria" w:eastAsia="Cambria" w:cs="Cambria"/>
          <w:sz w:val="24"/>
          <w:szCs w:val="24"/>
          <w:rtl w:val="0"/>
        </w:rPr>
        <w:t>Q: How satisfied are you with your chances of career advancement within your organization?</w:t>
      </w:r>
    </w:p>
    <w:p w14:paraId="0000009F">
      <w:pPr>
        <w:pageBreakBefore w:val="0"/>
        <w:rPr>
          <w:rFonts w:ascii="Cambria" w:hAnsi="Cambria" w:eastAsia="Cambria" w:cs="Cambria"/>
          <w:sz w:val="24"/>
          <w:szCs w:val="24"/>
        </w:rPr>
      </w:pPr>
    </w:p>
    <w:p w14:paraId="000000A0">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Extremely satisfied</w:t>
      </w:r>
    </w:p>
    <w:p w14:paraId="000000A1">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Somewhat satisfied</w:t>
      </w:r>
    </w:p>
    <w:p w14:paraId="000000A2">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A3">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Somewhat dissatisfied</w:t>
      </w:r>
    </w:p>
    <w:p w14:paraId="000000A4">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Extremely dissatisfied</w:t>
      </w:r>
    </w:p>
    <w:p w14:paraId="000000A5">
      <w:pPr>
        <w:pageBreakBefore w:val="0"/>
        <w:rPr>
          <w:rFonts w:ascii="Cambria" w:hAnsi="Cambria" w:eastAsia="Cambria" w:cs="Cambria"/>
          <w:sz w:val="24"/>
          <w:szCs w:val="24"/>
        </w:rPr>
      </w:pPr>
    </w:p>
    <w:p w14:paraId="000000A6">
      <w:pPr>
        <w:pageBreakBefore w:val="0"/>
        <w:rPr>
          <w:rFonts w:ascii="Cambria" w:hAnsi="Cambria" w:eastAsia="Cambria" w:cs="Cambria"/>
          <w:sz w:val="24"/>
          <w:szCs w:val="24"/>
        </w:rPr>
      </w:pPr>
      <w:r>
        <w:rPr>
          <w:rFonts w:ascii="Cambria" w:hAnsi="Cambria" w:eastAsia="Cambria" w:cs="Cambria"/>
          <w:sz w:val="24"/>
          <w:szCs w:val="24"/>
          <w:rtl w:val="0"/>
        </w:rPr>
        <w:t>Q: I am motivated to work for this organization:</w:t>
      </w:r>
    </w:p>
    <w:p w14:paraId="000000A7">
      <w:pPr>
        <w:pageBreakBefore w:val="0"/>
        <w:rPr>
          <w:rFonts w:ascii="Cambria" w:hAnsi="Cambria" w:eastAsia="Cambria" w:cs="Cambria"/>
          <w:sz w:val="24"/>
          <w:szCs w:val="24"/>
        </w:rPr>
      </w:pPr>
    </w:p>
    <w:p w14:paraId="000000A8">
      <w:pPr>
        <w:pageBreakBefore w:val="0"/>
        <w:numPr>
          <w:ilvl w:val="0"/>
          <w:numId w:val="9"/>
        </w:numPr>
        <w:ind w:left="720" w:hanging="360"/>
        <w:rPr>
          <w:rFonts w:ascii="Cambria" w:hAnsi="Cambria" w:eastAsia="Cambria" w:cs="Cambria"/>
          <w:sz w:val="24"/>
          <w:szCs w:val="24"/>
          <w:u w:val="none"/>
        </w:rPr>
      </w:pPr>
      <w:r>
        <w:rPr>
          <w:rFonts w:ascii="Cambria" w:hAnsi="Cambria" w:eastAsia="Cambria" w:cs="Cambria"/>
          <w:sz w:val="24"/>
          <w:szCs w:val="24"/>
          <w:rtl w:val="0"/>
        </w:rPr>
        <w:t>Strongly agree</w:t>
      </w:r>
    </w:p>
    <w:p w14:paraId="000000A9">
      <w:pPr>
        <w:pageBreakBefore w:val="0"/>
        <w:numPr>
          <w:ilvl w:val="0"/>
          <w:numId w:val="9"/>
        </w:numPr>
        <w:ind w:left="720" w:hanging="360"/>
        <w:rPr>
          <w:rFonts w:ascii="Cambria" w:hAnsi="Cambria" w:eastAsia="Cambria" w:cs="Cambria"/>
          <w:sz w:val="24"/>
          <w:szCs w:val="24"/>
          <w:u w:val="none"/>
        </w:rPr>
      </w:pPr>
      <w:r>
        <w:rPr>
          <w:rFonts w:ascii="Cambria" w:hAnsi="Cambria" w:eastAsia="Cambria" w:cs="Cambria"/>
          <w:sz w:val="24"/>
          <w:szCs w:val="24"/>
          <w:rtl w:val="0"/>
        </w:rPr>
        <w:t>Agree</w:t>
      </w:r>
    </w:p>
    <w:p w14:paraId="000000AA">
      <w:pPr>
        <w:pageBreakBefore w:val="0"/>
        <w:numPr>
          <w:ilvl w:val="0"/>
          <w:numId w:val="9"/>
        </w:numPr>
        <w:ind w:left="720" w:hanging="360"/>
        <w:rPr>
          <w:rFonts w:ascii="Cambria" w:hAnsi="Cambria" w:eastAsia="Cambria" w:cs="Cambria"/>
          <w:sz w:val="24"/>
          <w:szCs w:val="24"/>
          <w:u w:val="none"/>
        </w:rPr>
      </w:pPr>
      <w:r>
        <w:rPr>
          <w:rFonts w:ascii="Cambria" w:hAnsi="Cambria" w:eastAsia="Cambria" w:cs="Cambria"/>
          <w:sz w:val="24"/>
          <w:szCs w:val="24"/>
          <w:rtl w:val="0"/>
        </w:rPr>
        <w:t>Neutral</w:t>
      </w:r>
    </w:p>
    <w:p w14:paraId="000000AB">
      <w:pPr>
        <w:pageBreakBefore w:val="0"/>
        <w:numPr>
          <w:ilvl w:val="0"/>
          <w:numId w:val="9"/>
        </w:numPr>
        <w:ind w:left="720" w:hanging="360"/>
        <w:rPr>
          <w:rFonts w:ascii="Cambria" w:hAnsi="Cambria" w:eastAsia="Cambria" w:cs="Cambria"/>
          <w:sz w:val="24"/>
          <w:szCs w:val="24"/>
          <w:u w:val="none"/>
        </w:rPr>
      </w:pPr>
      <w:r>
        <w:rPr>
          <w:rFonts w:ascii="Cambria" w:hAnsi="Cambria" w:eastAsia="Cambria" w:cs="Cambria"/>
          <w:sz w:val="24"/>
          <w:szCs w:val="24"/>
          <w:rtl w:val="0"/>
        </w:rPr>
        <w:t>Disagree</w:t>
      </w:r>
    </w:p>
    <w:p w14:paraId="000000AC">
      <w:pPr>
        <w:pageBreakBefore w:val="0"/>
        <w:numPr>
          <w:ilvl w:val="0"/>
          <w:numId w:val="9"/>
        </w:numPr>
        <w:ind w:left="720" w:hanging="360"/>
        <w:rPr>
          <w:rFonts w:ascii="Cambria" w:hAnsi="Cambria" w:eastAsia="Cambria" w:cs="Cambria"/>
          <w:sz w:val="24"/>
          <w:szCs w:val="24"/>
          <w:u w:val="none"/>
        </w:rPr>
      </w:pPr>
      <w:r>
        <w:rPr>
          <w:rFonts w:ascii="Cambria" w:hAnsi="Cambria" w:eastAsia="Cambria" w:cs="Cambria"/>
          <w:sz w:val="24"/>
          <w:szCs w:val="24"/>
          <w:rtl w:val="0"/>
        </w:rPr>
        <w:t>Strongly disagree</w:t>
      </w:r>
    </w:p>
    <w:p w14:paraId="000000AD">
      <w:pPr>
        <w:pageBreakBefore w:val="0"/>
        <w:rPr>
          <w:rFonts w:ascii="Cambria" w:hAnsi="Cambria" w:eastAsia="Cambria" w:cs="Cambria"/>
          <w:sz w:val="24"/>
          <w:szCs w:val="24"/>
        </w:rPr>
      </w:pPr>
    </w:p>
    <w:p w14:paraId="000000AE">
      <w:pPr>
        <w:pageBreakBefore w:val="0"/>
        <w:rPr>
          <w:rFonts w:ascii="Cambria" w:hAnsi="Cambria" w:eastAsia="Cambria" w:cs="Cambria"/>
          <w:sz w:val="24"/>
          <w:szCs w:val="24"/>
        </w:rPr>
      </w:pPr>
      <w:r>
        <w:rPr>
          <w:rFonts w:ascii="Cambria" w:hAnsi="Cambria" w:eastAsia="Cambria" w:cs="Cambria"/>
          <w:sz w:val="24"/>
          <w:szCs w:val="24"/>
          <w:rtl w:val="0"/>
        </w:rPr>
        <w:t>Q: I am aligned with my organization's values:</w:t>
      </w:r>
    </w:p>
    <w:p w14:paraId="000000AF">
      <w:pPr>
        <w:pageBreakBefore w:val="0"/>
        <w:rPr>
          <w:rFonts w:ascii="Cambria" w:hAnsi="Cambria" w:eastAsia="Cambria" w:cs="Cambria"/>
          <w:sz w:val="24"/>
          <w:szCs w:val="24"/>
        </w:rPr>
      </w:pPr>
    </w:p>
    <w:p w14:paraId="000000B0">
      <w:pPr>
        <w:pageBreakBefore w:val="0"/>
        <w:numPr>
          <w:ilvl w:val="0"/>
          <w:numId w:val="9"/>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B1">
      <w:pPr>
        <w:pageBreakBefore w:val="0"/>
        <w:numPr>
          <w:ilvl w:val="0"/>
          <w:numId w:val="9"/>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B2">
      <w:pPr>
        <w:pageBreakBefore w:val="0"/>
        <w:numPr>
          <w:ilvl w:val="0"/>
          <w:numId w:val="9"/>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B3">
      <w:pPr>
        <w:pageBreakBefore w:val="0"/>
        <w:numPr>
          <w:ilvl w:val="0"/>
          <w:numId w:val="9"/>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B4">
      <w:pPr>
        <w:pageBreakBefore w:val="0"/>
        <w:numPr>
          <w:ilvl w:val="0"/>
          <w:numId w:val="9"/>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B5">
      <w:pPr>
        <w:pageBreakBefore w:val="0"/>
        <w:rPr>
          <w:rFonts w:ascii="Cambria" w:hAnsi="Cambria" w:eastAsia="Cambria" w:cs="Cambria"/>
          <w:sz w:val="24"/>
          <w:szCs w:val="24"/>
        </w:rPr>
      </w:pPr>
    </w:p>
    <w:p w14:paraId="000000B6">
      <w:pPr>
        <w:pageBreakBefore w:val="0"/>
        <w:rPr>
          <w:rFonts w:ascii="Cambria" w:hAnsi="Cambria" w:eastAsia="Cambria" w:cs="Cambria"/>
          <w:sz w:val="24"/>
          <w:szCs w:val="24"/>
        </w:rPr>
      </w:pPr>
      <w:r>
        <w:rPr>
          <w:rFonts w:ascii="Cambria" w:hAnsi="Cambria" w:eastAsia="Cambria" w:cs="Cambria"/>
          <w:sz w:val="24"/>
          <w:szCs w:val="24"/>
          <w:rtl w:val="0"/>
        </w:rPr>
        <w:t>Q: I am satisfied with the health benefits offered by my organization:</w:t>
      </w:r>
    </w:p>
    <w:p w14:paraId="000000B7">
      <w:pPr>
        <w:pageBreakBefore w:val="0"/>
        <w:rPr>
          <w:rFonts w:ascii="Cambria" w:hAnsi="Cambria" w:eastAsia="Cambria" w:cs="Cambria"/>
          <w:sz w:val="24"/>
          <w:szCs w:val="24"/>
        </w:rPr>
      </w:pPr>
    </w:p>
    <w:p w14:paraId="000000B8">
      <w:pPr>
        <w:pageBreakBefore w:val="0"/>
        <w:numPr>
          <w:ilvl w:val="0"/>
          <w:numId w:val="9"/>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B9">
      <w:pPr>
        <w:pageBreakBefore w:val="0"/>
        <w:numPr>
          <w:ilvl w:val="0"/>
          <w:numId w:val="9"/>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BA">
      <w:pPr>
        <w:pageBreakBefore w:val="0"/>
        <w:numPr>
          <w:ilvl w:val="0"/>
          <w:numId w:val="9"/>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BB">
      <w:pPr>
        <w:pageBreakBefore w:val="0"/>
        <w:numPr>
          <w:ilvl w:val="0"/>
          <w:numId w:val="9"/>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BC">
      <w:pPr>
        <w:pageBreakBefore w:val="0"/>
        <w:numPr>
          <w:ilvl w:val="0"/>
          <w:numId w:val="9"/>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BD">
      <w:pPr>
        <w:pageBreakBefore w:val="0"/>
        <w:rPr>
          <w:rFonts w:ascii="Cambria" w:hAnsi="Cambria" w:eastAsia="Cambria" w:cs="Cambria"/>
          <w:sz w:val="24"/>
          <w:szCs w:val="24"/>
        </w:rPr>
      </w:pPr>
    </w:p>
    <w:p w14:paraId="000000BE">
      <w:pPr>
        <w:pageBreakBefore w:val="0"/>
        <w:rPr>
          <w:rFonts w:ascii="Cambria" w:hAnsi="Cambria" w:eastAsia="Cambria" w:cs="Cambria"/>
          <w:sz w:val="24"/>
          <w:szCs w:val="24"/>
        </w:rPr>
      </w:pPr>
      <w:r>
        <w:rPr>
          <w:rFonts w:ascii="Cambria" w:hAnsi="Cambria" w:eastAsia="Cambria" w:cs="Cambria"/>
          <w:sz w:val="24"/>
          <w:szCs w:val="24"/>
          <w:rtl w:val="0"/>
        </w:rPr>
        <w:t>Q: Overall, I'm satisfied with this organization’s benefits package:</w:t>
      </w:r>
    </w:p>
    <w:p w14:paraId="000000BF">
      <w:pPr>
        <w:pageBreakBefore w:val="0"/>
        <w:rPr>
          <w:rFonts w:ascii="Cambria" w:hAnsi="Cambria" w:eastAsia="Cambria" w:cs="Cambria"/>
          <w:sz w:val="24"/>
          <w:szCs w:val="24"/>
        </w:rPr>
      </w:pPr>
    </w:p>
    <w:p w14:paraId="000000C0">
      <w:pPr>
        <w:pageBreakBefore w:val="0"/>
        <w:numPr>
          <w:ilvl w:val="0"/>
          <w:numId w:val="9"/>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C1">
      <w:pPr>
        <w:pageBreakBefore w:val="0"/>
        <w:numPr>
          <w:ilvl w:val="0"/>
          <w:numId w:val="9"/>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C2">
      <w:pPr>
        <w:pageBreakBefore w:val="0"/>
        <w:numPr>
          <w:ilvl w:val="0"/>
          <w:numId w:val="9"/>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C3">
      <w:pPr>
        <w:pageBreakBefore w:val="0"/>
        <w:numPr>
          <w:ilvl w:val="0"/>
          <w:numId w:val="9"/>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C4">
      <w:pPr>
        <w:pageBreakBefore w:val="0"/>
        <w:numPr>
          <w:ilvl w:val="0"/>
          <w:numId w:val="9"/>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C5">
      <w:pPr>
        <w:pageBreakBefore w:val="0"/>
        <w:rPr>
          <w:rFonts w:ascii="Cambria" w:hAnsi="Cambria" w:eastAsia="Cambria" w:cs="Cambria"/>
          <w:sz w:val="24"/>
          <w:szCs w:val="24"/>
        </w:rPr>
      </w:pPr>
    </w:p>
    <w:p w14:paraId="000000C6">
      <w:pPr>
        <w:pageBreakBefore w:val="0"/>
        <w:rPr>
          <w:rFonts w:ascii="Cambria" w:hAnsi="Cambria" w:eastAsia="Cambria" w:cs="Cambria"/>
          <w:sz w:val="24"/>
          <w:szCs w:val="24"/>
        </w:rPr>
      </w:pPr>
      <w:r>
        <w:rPr>
          <w:rFonts w:ascii="Cambria" w:hAnsi="Cambria" w:eastAsia="Cambria" w:cs="Cambria"/>
          <w:sz w:val="24"/>
          <w:szCs w:val="24"/>
          <w:rtl w:val="0"/>
        </w:rPr>
        <w:t>Q: Overall, how satisfied are you working in your department?</w:t>
      </w:r>
    </w:p>
    <w:p w14:paraId="000000C7">
      <w:pPr>
        <w:pageBreakBefore w:val="0"/>
        <w:rPr>
          <w:rFonts w:ascii="Cambria" w:hAnsi="Cambria" w:eastAsia="Cambria" w:cs="Cambria"/>
          <w:sz w:val="24"/>
          <w:szCs w:val="24"/>
        </w:rPr>
      </w:pPr>
    </w:p>
    <w:p w14:paraId="000000C8">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Extremely satisfied</w:t>
      </w:r>
    </w:p>
    <w:p w14:paraId="000000C9">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Somewhat satisfied</w:t>
      </w:r>
    </w:p>
    <w:p w14:paraId="000000CA">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CB">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Somewhat dissatisfied</w:t>
      </w:r>
    </w:p>
    <w:p w14:paraId="000000CC">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Extremely dissatisfied</w:t>
      </w:r>
    </w:p>
    <w:p w14:paraId="000000CD">
      <w:pPr>
        <w:pageBreakBefore w:val="0"/>
        <w:rPr>
          <w:rFonts w:ascii="Cambria" w:hAnsi="Cambria" w:eastAsia="Cambria" w:cs="Cambria"/>
          <w:sz w:val="24"/>
          <w:szCs w:val="24"/>
        </w:rPr>
      </w:pPr>
    </w:p>
    <w:p w14:paraId="000000CE">
      <w:pPr>
        <w:pageBreakBefore w:val="0"/>
        <w:rPr>
          <w:rFonts w:ascii="Cambria" w:hAnsi="Cambria" w:eastAsia="Cambria" w:cs="Cambria"/>
          <w:sz w:val="24"/>
          <w:szCs w:val="24"/>
        </w:rPr>
      </w:pPr>
      <w:r>
        <w:rPr>
          <w:rFonts w:ascii="Cambria" w:hAnsi="Cambria" w:eastAsia="Cambria" w:cs="Cambria"/>
          <w:sz w:val="24"/>
          <w:szCs w:val="24"/>
          <w:rtl w:val="0"/>
        </w:rPr>
        <w:t>Q: What I like best about working in my department is:</w:t>
      </w:r>
    </w:p>
    <w:p w14:paraId="000000CF">
      <w:pPr>
        <w:pageBreakBefore w:val="0"/>
        <w:rPr>
          <w:rFonts w:ascii="Cambria" w:hAnsi="Cambria" w:eastAsia="Cambria" w:cs="Cambria"/>
          <w:sz w:val="24"/>
          <w:szCs w:val="24"/>
        </w:rPr>
      </w:pPr>
    </w:p>
    <w:tbl>
      <w:tblPr>
        <w:tblStyle w:val="14"/>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7B4E0C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c>
          <w:tcPr>
            <w:shd w:val="clear" w:color="auto" w:fill="auto"/>
            <w:tcMar>
              <w:top w:w="100" w:type="dxa"/>
              <w:left w:w="100" w:type="dxa"/>
              <w:bottom w:w="100" w:type="dxa"/>
              <w:right w:w="100" w:type="dxa"/>
            </w:tcMar>
            <w:vAlign w:val="top"/>
          </w:tcPr>
          <w:p w14:paraId="000000D0">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p w14:paraId="000000D1">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tc>
      </w:tr>
    </w:tbl>
    <w:p w14:paraId="000000D2">
      <w:pPr>
        <w:pageBreakBefore w:val="0"/>
        <w:rPr>
          <w:rFonts w:ascii="Cambria" w:hAnsi="Cambria" w:eastAsia="Cambria" w:cs="Cambria"/>
          <w:sz w:val="24"/>
          <w:szCs w:val="24"/>
        </w:rPr>
      </w:pPr>
    </w:p>
    <w:p w14:paraId="000000D3">
      <w:pPr>
        <w:pageBreakBefore w:val="0"/>
        <w:rPr>
          <w:rFonts w:ascii="Cambria" w:hAnsi="Cambria" w:eastAsia="Cambria" w:cs="Cambria"/>
          <w:sz w:val="24"/>
          <w:szCs w:val="24"/>
        </w:rPr>
      </w:pPr>
    </w:p>
    <w:p w14:paraId="000000D4">
      <w:pPr>
        <w:pageBreakBefore w:val="0"/>
        <w:rPr>
          <w:rFonts w:ascii="Cambria" w:hAnsi="Cambria" w:eastAsia="Cambria" w:cs="Cambria"/>
          <w:sz w:val="24"/>
          <w:szCs w:val="24"/>
        </w:rPr>
      </w:pPr>
      <w:r>
        <w:rPr>
          <w:rFonts w:ascii="Cambria" w:hAnsi="Cambria" w:eastAsia="Cambria" w:cs="Cambria"/>
          <w:sz w:val="24"/>
          <w:szCs w:val="24"/>
          <w:rtl w:val="0"/>
        </w:rPr>
        <w:t>Q: My organization supports a healthy work-life balance:</w:t>
      </w:r>
    </w:p>
    <w:p w14:paraId="000000D5">
      <w:pPr>
        <w:pageBreakBefore w:val="0"/>
        <w:rPr>
          <w:rFonts w:ascii="Cambria" w:hAnsi="Cambria" w:eastAsia="Cambria" w:cs="Cambria"/>
          <w:sz w:val="24"/>
          <w:szCs w:val="24"/>
        </w:rPr>
      </w:pPr>
    </w:p>
    <w:p w14:paraId="000000D6">
      <w:pPr>
        <w:pageBreakBefore w:val="0"/>
        <w:numPr>
          <w:ilvl w:val="0"/>
          <w:numId w:val="10"/>
        </w:numPr>
        <w:ind w:left="720" w:hanging="360"/>
        <w:rPr>
          <w:rFonts w:ascii="Cambria" w:hAnsi="Cambria" w:eastAsia="Cambria" w:cs="Cambria"/>
          <w:sz w:val="24"/>
          <w:szCs w:val="24"/>
          <w:u w:val="none"/>
        </w:rPr>
      </w:pPr>
      <w:r>
        <w:rPr>
          <w:rFonts w:ascii="Cambria" w:hAnsi="Cambria" w:eastAsia="Cambria" w:cs="Cambria"/>
          <w:sz w:val="24"/>
          <w:szCs w:val="24"/>
          <w:rtl w:val="0"/>
        </w:rPr>
        <w:t>Strongly agree</w:t>
      </w:r>
    </w:p>
    <w:p w14:paraId="000000D7">
      <w:pPr>
        <w:pageBreakBefore w:val="0"/>
        <w:numPr>
          <w:ilvl w:val="0"/>
          <w:numId w:val="10"/>
        </w:numPr>
        <w:ind w:left="720" w:hanging="360"/>
        <w:rPr>
          <w:rFonts w:ascii="Cambria" w:hAnsi="Cambria" w:eastAsia="Cambria" w:cs="Cambria"/>
          <w:sz w:val="24"/>
          <w:szCs w:val="24"/>
          <w:u w:val="none"/>
        </w:rPr>
      </w:pPr>
      <w:r>
        <w:rPr>
          <w:rFonts w:ascii="Cambria" w:hAnsi="Cambria" w:eastAsia="Cambria" w:cs="Cambria"/>
          <w:sz w:val="24"/>
          <w:szCs w:val="24"/>
          <w:rtl w:val="0"/>
        </w:rPr>
        <w:t>Agree</w:t>
      </w:r>
    </w:p>
    <w:p w14:paraId="000000D8">
      <w:pPr>
        <w:pageBreakBefore w:val="0"/>
        <w:numPr>
          <w:ilvl w:val="0"/>
          <w:numId w:val="10"/>
        </w:numPr>
        <w:ind w:left="720" w:hanging="360"/>
        <w:rPr>
          <w:rFonts w:ascii="Cambria" w:hAnsi="Cambria" w:eastAsia="Cambria" w:cs="Cambria"/>
          <w:sz w:val="24"/>
          <w:szCs w:val="24"/>
          <w:u w:val="none"/>
        </w:rPr>
      </w:pPr>
      <w:r>
        <w:rPr>
          <w:rFonts w:ascii="Cambria" w:hAnsi="Cambria" w:eastAsia="Cambria" w:cs="Cambria"/>
          <w:sz w:val="24"/>
          <w:szCs w:val="24"/>
          <w:rtl w:val="0"/>
        </w:rPr>
        <w:t>Neutral</w:t>
      </w:r>
    </w:p>
    <w:p w14:paraId="000000D9">
      <w:pPr>
        <w:pageBreakBefore w:val="0"/>
        <w:numPr>
          <w:ilvl w:val="0"/>
          <w:numId w:val="10"/>
        </w:numPr>
        <w:ind w:left="720" w:hanging="360"/>
        <w:rPr>
          <w:rFonts w:ascii="Cambria" w:hAnsi="Cambria" w:eastAsia="Cambria" w:cs="Cambria"/>
          <w:sz w:val="24"/>
          <w:szCs w:val="24"/>
          <w:u w:val="none"/>
        </w:rPr>
      </w:pPr>
      <w:r>
        <w:rPr>
          <w:rFonts w:ascii="Cambria" w:hAnsi="Cambria" w:eastAsia="Cambria" w:cs="Cambria"/>
          <w:sz w:val="24"/>
          <w:szCs w:val="24"/>
          <w:rtl w:val="0"/>
        </w:rPr>
        <w:t>Disagree</w:t>
      </w:r>
    </w:p>
    <w:p w14:paraId="000000DA">
      <w:pPr>
        <w:pageBreakBefore w:val="0"/>
        <w:numPr>
          <w:ilvl w:val="0"/>
          <w:numId w:val="10"/>
        </w:numPr>
        <w:ind w:left="720" w:hanging="360"/>
        <w:rPr>
          <w:rFonts w:ascii="Cambria" w:hAnsi="Cambria" w:eastAsia="Cambria" w:cs="Cambria"/>
          <w:sz w:val="24"/>
          <w:szCs w:val="24"/>
          <w:u w:val="none"/>
        </w:rPr>
      </w:pPr>
      <w:r>
        <w:rPr>
          <w:rFonts w:ascii="Cambria" w:hAnsi="Cambria" w:eastAsia="Cambria" w:cs="Cambria"/>
          <w:sz w:val="24"/>
          <w:szCs w:val="24"/>
          <w:rtl w:val="0"/>
        </w:rPr>
        <w:t>Strongly disagree</w:t>
      </w:r>
    </w:p>
    <w:p w14:paraId="000000DB">
      <w:pPr>
        <w:pageBreakBefore w:val="0"/>
        <w:rPr>
          <w:rFonts w:ascii="Cambria" w:hAnsi="Cambria" w:eastAsia="Cambria" w:cs="Cambria"/>
          <w:sz w:val="24"/>
          <w:szCs w:val="24"/>
        </w:rPr>
      </w:pPr>
    </w:p>
    <w:p w14:paraId="000000DC">
      <w:pPr>
        <w:pageBreakBefore w:val="0"/>
        <w:rPr>
          <w:rFonts w:ascii="Cambria" w:hAnsi="Cambria" w:eastAsia="Cambria" w:cs="Cambria"/>
          <w:sz w:val="24"/>
          <w:szCs w:val="24"/>
        </w:rPr>
      </w:pPr>
      <w:r>
        <w:rPr>
          <w:rFonts w:ascii="Cambria" w:hAnsi="Cambria" w:eastAsia="Cambria" w:cs="Cambria"/>
          <w:sz w:val="24"/>
          <w:szCs w:val="24"/>
          <w:rtl w:val="0"/>
        </w:rPr>
        <w:t>Q: What could our organization change to make you happier at work?</w:t>
      </w:r>
    </w:p>
    <w:p w14:paraId="000000DD">
      <w:pPr>
        <w:pageBreakBefore w:val="0"/>
        <w:rPr>
          <w:rFonts w:ascii="Cambria" w:hAnsi="Cambria" w:eastAsia="Cambria" w:cs="Cambria"/>
          <w:sz w:val="24"/>
          <w:szCs w:val="24"/>
        </w:rPr>
      </w:pPr>
    </w:p>
    <w:tbl>
      <w:tblPr>
        <w:tblStyle w:val="15"/>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41047C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DE">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p w14:paraId="000000DF">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tc>
      </w:tr>
    </w:tbl>
    <w:p w14:paraId="000000E0">
      <w:pPr>
        <w:pageBreakBefore w:val="0"/>
        <w:rPr>
          <w:rFonts w:ascii="Cambria" w:hAnsi="Cambria" w:eastAsia="Cambria" w:cs="Cambria"/>
          <w:sz w:val="24"/>
          <w:szCs w:val="24"/>
        </w:rPr>
      </w:pPr>
    </w:p>
    <w:p w14:paraId="000000E1">
      <w:pPr>
        <w:pageBreakBefore w:val="0"/>
        <w:rPr>
          <w:rFonts w:ascii="Cambria" w:hAnsi="Cambria" w:eastAsia="Cambria" w:cs="Cambria"/>
          <w:sz w:val="24"/>
          <w:szCs w:val="24"/>
        </w:rPr>
      </w:pPr>
      <w:r>
        <w:rPr>
          <w:rFonts w:ascii="Cambria" w:hAnsi="Cambria" w:eastAsia="Cambria" w:cs="Cambria"/>
          <w:sz w:val="24"/>
          <w:szCs w:val="24"/>
          <w:rtl w:val="0"/>
        </w:rPr>
        <w:t>Q: On a scale from 0 to 10, how likely are you to recommend your organization as an employer?</w:t>
      </w:r>
    </w:p>
    <w:p w14:paraId="000000E2">
      <w:pPr>
        <w:pageBreakBefore w:val="0"/>
        <w:rPr>
          <w:rFonts w:ascii="Cambria" w:hAnsi="Cambria" w:eastAsia="Cambria" w:cs="Cambria"/>
          <w:sz w:val="24"/>
          <w:szCs w:val="24"/>
        </w:rPr>
      </w:pPr>
    </w:p>
    <w:tbl>
      <w:tblPr>
        <w:tblStyle w:val="16"/>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850"/>
        <w:gridCol w:w="850"/>
        <w:gridCol w:w="850"/>
        <w:gridCol w:w="850"/>
        <w:gridCol w:w="850"/>
        <w:gridCol w:w="850"/>
        <w:gridCol w:w="850"/>
        <w:gridCol w:w="850"/>
        <w:gridCol w:w="850"/>
        <w:gridCol w:w="850"/>
        <w:gridCol w:w="850"/>
      </w:tblGrid>
      <w:tr w14:paraId="54BB9E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E3">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center"/>
              <w:rPr>
                <w:rFonts w:ascii="Cambria" w:hAnsi="Cambria" w:eastAsia="Cambria" w:cs="Cambria"/>
                <w:sz w:val="24"/>
                <w:szCs w:val="24"/>
              </w:rPr>
            </w:pPr>
            <w:r>
              <w:rPr>
                <w:rFonts w:ascii="Cambria" w:hAnsi="Cambria" w:eastAsia="Cambria" w:cs="Cambria"/>
                <w:sz w:val="24"/>
                <w:szCs w:val="24"/>
                <w:rtl w:val="0"/>
              </w:rPr>
              <w:t>0</w:t>
            </w:r>
          </w:p>
        </w:tc>
        <w:tc>
          <w:tcPr>
            <w:shd w:val="clear" w:color="auto" w:fill="auto"/>
            <w:tcMar>
              <w:top w:w="100" w:type="dxa"/>
              <w:left w:w="100" w:type="dxa"/>
              <w:bottom w:w="100" w:type="dxa"/>
              <w:right w:w="100" w:type="dxa"/>
            </w:tcMar>
            <w:vAlign w:val="top"/>
          </w:tcPr>
          <w:p w14:paraId="000000E4">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center"/>
              <w:rPr>
                <w:rFonts w:ascii="Cambria" w:hAnsi="Cambria" w:eastAsia="Cambria" w:cs="Cambria"/>
                <w:sz w:val="24"/>
                <w:szCs w:val="24"/>
              </w:rPr>
            </w:pPr>
            <w:r>
              <w:rPr>
                <w:rFonts w:ascii="Cambria" w:hAnsi="Cambria" w:eastAsia="Cambria" w:cs="Cambria"/>
                <w:sz w:val="24"/>
                <w:szCs w:val="24"/>
                <w:rtl w:val="0"/>
              </w:rPr>
              <w:t>1</w:t>
            </w:r>
          </w:p>
        </w:tc>
        <w:tc>
          <w:tcPr>
            <w:shd w:val="clear" w:color="auto" w:fill="auto"/>
            <w:tcMar>
              <w:top w:w="100" w:type="dxa"/>
              <w:left w:w="100" w:type="dxa"/>
              <w:bottom w:w="100" w:type="dxa"/>
              <w:right w:w="100" w:type="dxa"/>
            </w:tcMar>
            <w:vAlign w:val="top"/>
          </w:tcPr>
          <w:p w14:paraId="000000E5">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center"/>
              <w:rPr>
                <w:rFonts w:ascii="Cambria" w:hAnsi="Cambria" w:eastAsia="Cambria" w:cs="Cambria"/>
                <w:sz w:val="24"/>
                <w:szCs w:val="24"/>
              </w:rPr>
            </w:pPr>
            <w:r>
              <w:rPr>
                <w:rFonts w:ascii="Cambria" w:hAnsi="Cambria" w:eastAsia="Cambria" w:cs="Cambria"/>
                <w:sz w:val="24"/>
                <w:szCs w:val="24"/>
                <w:rtl w:val="0"/>
              </w:rPr>
              <w:t>2</w:t>
            </w:r>
          </w:p>
        </w:tc>
        <w:tc>
          <w:tcPr>
            <w:shd w:val="clear" w:color="auto" w:fill="auto"/>
            <w:tcMar>
              <w:top w:w="100" w:type="dxa"/>
              <w:left w:w="100" w:type="dxa"/>
              <w:bottom w:w="100" w:type="dxa"/>
              <w:right w:w="100" w:type="dxa"/>
            </w:tcMar>
            <w:vAlign w:val="top"/>
          </w:tcPr>
          <w:p w14:paraId="000000E6">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center"/>
              <w:rPr>
                <w:rFonts w:ascii="Cambria" w:hAnsi="Cambria" w:eastAsia="Cambria" w:cs="Cambria"/>
                <w:sz w:val="24"/>
                <w:szCs w:val="24"/>
              </w:rPr>
            </w:pPr>
            <w:r>
              <w:rPr>
                <w:rFonts w:ascii="Cambria" w:hAnsi="Cambria" w:eastAsia="Cambria" w:cs="Cambria"/>
                <w:sz w:val="24"/>
                <w:szCs w:val="24"/>
                <w:rtl w:val="0"/>
              </w:rPr>
              <w:t>3</w:t>
            </w:r>
          </w:p>
        </w:tc>
        <w:tc>
          <w:tcPr>
            <w:shd w:val="clear" w:color="auto" w:fill="auto"/>
            <w:tcMar>
              <w:top w:w="100" w:type="dxa"/>
              <w:left w:w="100" w:type="dxa"/>
              <w:bottom w:w="100" w:type="dxa"/>
              <w:right w:w="100" w:type="dxa"/>
            </w:tcMar>
            <w:vAlign w:val="top"/>
          </w:tcPr>
          <w:p w14:paraId="000000E7">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center"/>
              <w:rPr>
                <w:rFonts w:ascii="Cambria" w:hAnsi="Cambria" w:eastAsia="Cambria" w:cs="Cambria"/>
                <w:sz w:val="24"/>
                <w:szCs w:val="24"/>
              </w:rPr>
            </w:pPr>
            <w:r>
              <w:rPr>
                <w:rFonts w:ascii="Cambria" w:hAnsi="Cambria" w:eastAsia="Cambria" w:cs="Cambria"/>
                <w:sz w:val="24"/>
                <w:szCs w:val="24"/>
                <w:rtl w:val="0"/>
              </w:rPr>
              <w:t>4</w:t>
            </w:r>
          </w:p>
        </w:tc>
        <w:tc>
          <w:tcPr>
            <w:shd w:val="clear" w:color="auto" w:fill="auto"/>
            <w:tcMar>
              <w:top w:w="100" w:type="dxa"/>
              <w:left w:w="100" w:type="dxa"/>
              <w:bottom w:w="100" w:type="dxa"/>
              <w:right w:w="100" w:type="dxa"/>
            </w:tcMar>
            <w:vAlign w:val="top"/>
          </w:tcPr>
          <w:p w14:paraId="000000E8">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center"/>
              <w:rPr>
                <w:rFonts w:ascii="Cambria" w:hAnsi="Cambria" w:eastAsia="Cambria" w:cs="Cambria"/>
                <w:sz w:val="24"/>
                <w:szCs w:val="24"/>
              </w:rPr>
            </w:pPr>
            <w:r>
              <w:rPr>
                <w:rFonts w:ascii="Cambria" w:hAnsi="Cambria" w:eastAsia="Cambria" w:cs="Cambria"/>
                <w:sz w:val="24"/>
                <w:szCs w:val="24"/>
                <w:rtl w:val="0"/>
              </w:rPr>
              <w:t>5</w:t>
            </w:r>
          </w:p>
        </w:tc>
        <w:tc>
          <w:tcPr>
            <w:shd w:val="clear" w:color="auto" w:fill="auto"/>
            <w:tcMar>
              <w:top w:w="100" w:type="dxa"/>
              <w:left w:w="100" w:type="dxa"/>
              <w:bottom w:w="100" w:type="dxa"/>
              <w:right w:w="100" w:type="dxa"/>
            </w:tcMar>
            <w:vAlign w:val="top"/>
          </w:tcPr>
          <w:p w14:paraId="000000E9">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center"/>
              <w:rPr>
                <w:rFonts w:ascii="Cambria" w:hAnsi="Cambria" w:eastAsia="Cambria" w:cs="Cambria"/>
                <w:sz w:val="24"/>
                <w:szCs w:val="24"/>
              </w:rPr>
            </w:pPr>
            <w:r>
              <w:rPr>
                <w:rFonts w:ascii="Cambria" w:hAnsi="Cambria" w:eastAsia="Cambria" w:cs="Cambria"/>
                <w:sz w:val="24"/>
                <w:szCs w:val="24"/>
                <w:rtl w:val="0"/>
              </w:rPr>
              <w:t>6</w:t>
            </w:r>
          </w:p>
        </w:tc>
        <w:tc>
          <w:tcPr>
            <w:shd w:val="clear" w:color="auto" w:fill="auto"/>
            <w:tcMar>
              <w:top w:w="100" w:type="dxa"/>
              <w:left w:w="100" w:type="dxa"/>
              <w:bottom w:w="100" w:type="dxa"/>
              <w:right w:w="100" w:type="dxa"/>
            </w:tcMar>
            <w:vAlign w:val="top"/>
          </w:tcPr>
          <w:p w14:paraId="000000EA">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center"/>
              <w:rPr>
                <w:rFonts w:ascii="Cambria" w:hAnsi="Cambria" w:eastAsia="Cambria" w:cs="Cambria"/>
                <w:sz w:val="24"/>
                <w:szCs w:val="24"/>
              </w:rPr>
            </w:pPr>
            <w:r>
              <w:rPr>
                <w:rFonts w:ascii="Cambria" w:hAnsi="Cambria" w:eastAsia="Cambria" w:cs="Cambria"/>
                <w:sz w:val="24"/>
                <w:szCs w:val="24"/>
                <w:rtl w:val="0"/>
              </w:rPr>
              <w:t>7</w:t>
            </w:r>
          </w:p>
        </w:tc>
        <w:tc>
          <w:tcPr>
            <w:shd w:val="clear" w:color="auto" w:fill="auto"/>
            <w:tcMar>
              <w:top w:w="100" w:type="dxa"/>
              <w:left w:w="100" w:type="dxa"/>
              <w:bottom w:w="100" w:type="dxa"/>
              <w:right w:w="100" w:type="dxa"/>
            </w:tcMar>
            <w:vAlign w:val="top"/>
          </w:tcPr>
          <w:p w14:paraId="000000EB">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center"/>
              <w:rPr>
                <w:rFonts w:ascii="Cambria" w:hAnsi="Cambria" w:eastAsia="Cambria" w:cs="Cambria"/>
                <w:sz w:val="24"/>
                <w:szCs w:val="24"/>
              </w:rPr>
            </w:pPr>
            <w:r>
              <w:rPr>
                <w:rFonts w:ascii="Cambria" w:hAnsi="Cambria" w:eastAsia="Cambria" w:cs="Cambria"/>
                <w:sz w:val="24"/>
                <w:szCs w:val="24"/>
                <w:rtl w:val="0"/>
              </w:rPr>
              <w:t>8</w:t>
            </w:r>
          </w:p>
        </w:tc>
        <w:tc>
          <w:tcPr>
            <w:shd w:val="clear" w:color="auto" w:fill="auto"/>
            <w:tcMar>
              <w:top w:w="100" w:type="dxa"/>
              <w:left w:w="100" w:type="dxa"/>
              <w:bottom w:w="100" w:type="dxa"/>
              <w:right w:w="100" w:type="dxa"/>
            </w:tcMar>
            <w:vAlign w:val="top"/>
          </w:tcPr>
          <w:p w14:paraId="000000EC">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center"/>
              <w:rPr>
                <w:rFonts w:ascii="Cambria" w:hAnsi="Cambria" w:eastAsia="Cambria" w:cs="Cambria"/>
                <w:sz w:val="24"/>
                <w:szCs w:val="24"/>
              </w:rPr>
            </w:pPr>
            <w:r>
              <w:rPr>
                <w:rFonts w:ascii="Cambria" w:hAnsi="Cambria" w:eastAsia="Cambria" w:cs="Cambria"/>
                <w:sz w:val="24"/>
                <w:szCs w:val="24"/>
                <w:rtl w:val="0"/>
              </w:rPr>
              <w:t>9</w:t>
            </w:r>
          </w:p>
        </w:tc>
        <w:tc>
          <w:tcPr>
            <w:shd w:val="clear" w:color="auto" w:fill="auto"/>
            <w:tcMar>
              <w:top w:w="100" w:type="dxa"/>
              <w:left w:w="100" w:type="dxa"/>
              <w:bottom w:w="100" w:type="dxa"/>
              <w:right w:w="100" w:type="dxa"/>
            </w:tcMar>
            <w:vAlign w:val="top"/>
          </w:tcPr>
          <w:p w14:paraId="000000ED">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center"/>
              <w:rPr>
                <w:rFonts w:ascii="Cambria" w:hAnsi="Cambria" w:eastAsia="Cambria" w:cs="Cambria"/>
                <w:sz w:val="24"/>
                <w:szCs w:val="24"/>
              </w:rPr>
            </w:pPr>
            <w:r>
              <w:rPr>
                <w:rFonts w:ascii="Cambria" w:hAnsi="Cambria" w:eastAsia="Cambria" w:cs="Cambria"/>
                <w:sz w:val="24"/>
                <w:szCs w:val="24"/>
                <w:rtl w:val="0"/>
              </w:rPr>
              <w:t>10</w:t>
            </w:r>
          </w:p>
        </w:tc>
      </w:tr>
    </w:tbl>
    <w:p w14:paraId="000000EE">
      <w:pPr>
        <w:pageBreakBefore w:val="0"/>
        <w:rPr>
          <w:rFonts w:ascii="Cambria" w:hAnsi="Cambria" w:eastAsia="Cambria" w:cs="Cambria"/>
          <w:sz w:val="24"/>
          <w:szCs w:val="24"/>
        </w:rPr>
      </w:pPr>
    </w:p>
    <w:p w14:paraId="000000EF">
      <w:pPr>
        <w:pageBreakBefore w:val="0"/>
        <w:rPr>
          <w:rFonts w:ascii="Cambria" w:hAnsi="Cambria" w:eastAsia="Cambria" w:cs="Cambria"/>
          <w:sz w:val="24"/>
          <w:szCs w:val="24"/>
          <w:highlight w:val="white"/>
        </w:rPr>
      </w:pPr>
    </w:p>
    <w:p w14:paraId="000000F0">
      <w:pPr>
        <w:pageBreakBefore w:val="0"/>
        <w:rPr>
          <w:rFonts w:ascii="Cambria" w:hAnsi="Cambria" w:eastAsia="Cambria" w:cs="Cambria"/>
          <w:sz w:val="24"/>
          <w:szCs w:val="24"/>
        </w:rPr>
      </w:pPr>
      <w:r>
        <w:rPr>
          <w:rFonts w:ascii="Cambria" w:hAnsi="Cambria" w:eastAsia="Cambria" w:cs="Cambria"/>
          <w:sz w:val="24"/>
          <w:szCs w:val="24"/>
          <w:highlight w:val="white"/>
          <w:rtl w:val="0"/>
        </w:rPr>
        <w:t>Q: Are there any other issues not mentioned in this survey you would like us to address?</w:t>
      </w:r>
    </w:p>
    <w:p w14:paraId="000000F1">
      <w:pPr>
        <w:pageBreakBefore w:val="0"/>
        <w:rPr>
          <w:rFonts w:ascii="Cambria" w:hAnsi="Cambria" w:eastAsia="Cambria" w:cs="Cambria"/>
          <w:sz w:val="24"/>
          <w:szCs w:val="24"/>
        </w:rPr>
      </w:pPr>
    </w:p>
    <w:tbl>
      <w:tblPr>
        <w:tblStyle w:val="17"/>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793729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F2">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p w14:paraId="000000F3">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tc>
      </w:tr>
    </w:tbl>
    <w:p w14:paraId="000000F4">
      <w:pPr>
        <w:pageBreakBefore w:val="0"/>
        <w:rPr>
          <w:rFonts w:ascii="Cambria" w:hAnsi="Cambria" w:eastAsia="Cambria" w:cs="Cambria"/>
          <w:sz w:val="24"/>
          <w:szCs w:val="24"/>
        </w:rPr>
      </w:pPr>
    </w:p>
    <w:p w14:paraId="000000F5">
      <w:pPr>
        <w:pageBreakBefore w:val="0"/>
        <w:rPr>
          <w:rFonts w:ascii="Cambria" w:hAnsi="Cambria" w:eastAsia="Cambria" w:cs="Cambria"/>
        </w:rPr>
      </w:pPr>
    </w:p>
    <w:p w14:paraId="000000F6">
      <w:pPr>
        <w:pageBreakBefore w:val="0"/>
        <w:rPr>
          <w:rFonts w:ascii="Cambria" w:hAnsi="Cambria" w:eastAsia="Cambria" w:cs="Cambria"/>
        </w:rPr>
      </w:pPr>
      <w:r>
        <w:rPr>
          <w:rFonts w:ascii="Cambria" w:hAnsi="Cambria" w:eastAsia="Cambria" w:cs="Cambria"/>
          <w:rtl w:val="0"/>
        </w:rPr>
        <w:t>Thank you for sharing your opinions.</w:t>
      </w: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86"/>
    <w:family w:val="swiss"/>
    <w:pitch w:val="default"/>
    <w:sig w:usb0="E0002EFF" w:usb1="C000785B" w:usb2="00000009" w:usb3="00000000" w:csb0="400001FF" w:csb1="FFFF0000"/>
    <w:embedRegular r:id="rId1" w:fontKey="{2BD73DEC-3B68-4B7E-9DC5-9103E596E343}"/>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embedRegular r:id="rId2" w:fontKey="{20FA67AA-1A60-46E0-A68B-5CAC7B0E7BEF}"/>
  </w:font>
  <w:font w:name="Wingdings">
    <w:panose1 w:val="05000000000000000000"/>
    <w:charset w:val="02"/>
    <w:family w:val="auto"/>
    <w:pitch w:val="default"/>
    <w:sig w:usb0="00000000" w:usb1="00000000" w:usb2="00000000" w:usb3="00000000" w:csb0="80000000" w:csb1="00000000"/>
    <w:embedRegular r:id="rId3" w:fontKey="{5FB71587-A48F-42E3-ABDB-5EBFE1E1CA72}"/>
  </w:font>
  <w:font w:name="Calibri">
    <w:panose1 w:val="020F0502020204030204"/>
    <w:charset w:val="00"/>
    <w:family w:val="swiss"/>
    <w:pitch w:val="default"/>
    <w:sig w:usb0="E4002EFF" w:usb1="C000247B" w:usb2="00000009" w:usb3="00000000" w:csb0="200001FF" w:csb1="00000000"/>
    <w:embedRegular r:id="rId4" w:fontKey="{40336A83-A9C8-4D95-B0E1-78683ECF7831}"/>
  </w:font>
  <w:font w:name="Cambria">
    <w:panose1 w:val="02040503050406030204"/>
    <w:charset w:val="00"/>
    <w:family w:val="auto"/>
    <w:pitch w:val="default"/>
    <w:sig w:usb0="E00006FF" w:usb1="420024FF" w:usb2="02000000" w:usb3="00000000" w:csb0="2000019F" w:csb1="00000000"/>
    <w:embedRegular r:id="rId5" w:fontKey="{6A7FE909-5B0A-4AB4-9F09-700409C3A2C2}"/>
  </w:font>
  <w:font w:name="Robot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embedRegular r:id="rId6" w:fontKey="{DBE78A02-474D-49C3-A511-99379B7AE4AB}"/>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
    <w:nsid w:val="B5E306ED"/>
    <w:multiLevelType w:val="multilevel"/>
    <w:tmpl w:val="B5E306ED"/>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2">
    <w:nsid w:val="BF205925"/>
    <w:multiLevelType w:val="multilevel"/>
    <w:tmpl w:val="BF205925"/>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3">
    <w:nsid w:val="CF092B84"/>
    <w:multiLevelType w:val="multilevel"/>
    <w:tmpl w:val="CF092B84"/>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4">
    <w:nsid w:val="0053208E"/>
    <w:multiLevelType w:val="multilevel"/>
    <w:tmpl w:val="0053208E"/>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5">
    <w:nsid w:val="0248C179"/>
    <w:multiLevelType w:val="multilevel"/>
    <w:tmpl w:val="0248C179"/>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6">
    <w:nsid w:val="03D62ECE"/>
    <w:multiLevelType w:val="multilevel"/>
    <w:tmpl w:val="03D62ECE"/>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7">
    <w:nsid w:val="25B654F3"/>
    <w:multiLevelType w:val="multilevel"/>
    <w:tmpl w:val="25B654F3"/>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8">
    <w:nsid w:val="59ADCABA"/>
    <w:multiLevelType w:val="multilevel"/>
    <w:tmpl w:val="59ADCABA"/>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9">
    <w:nsid w:val="72183CF9"/>
    <w:multiLevelType w:val="multilevel"/>
    <w:tmpl w:val="72183CF9"/>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num w:numId="1">
    <w:abstractNumId w:val="4"/>
  </w:num>
  <w:num w:numId="2">
    <w:abstractNumId w:val="3"/>
  </w:num>
  <w:num w:numId="3">
    <w:abstractNumId w:val="8"/>
  </w:num>
  <w:num w:numId="4">
    <w:abstractNumId w:val="2"/>
  </w:num>
  <w:num w:numId="5">
    <w:abstractNumId w:val="1"/>
  </w:num>
  <w:num w:numId="6">
    <w:abstractNumId w:val="6"/>
  </w:num>
  <w:num w:numId="7">
    <w:abstractNumId w:val="7"/>
  </w:num>
  <w:num w:numId="8">
    <w:abstractNumId w:val="9"/>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23E31D88"/>
    <w:rsid w:val="50C73309"/>
  </w:rsids>
  <m:mathPr>
    <m:brkBin m:val="before"/>
    <m:brkBinSub m:val="--"/>
    <m:smallFrac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qFormat="1" w:unhideWhenUsed="0" w:uiPriority="0" w:semiHidden="0" w:name="heading 2"/>
    <w:lsdException w:qFormat="1" w:unhideWhenUsed="0" w:uiPriority="0" w:semiHidden="0" w:name="heading 3"/>
    <w:lsdException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uiPriority w:val="0"/>
    <w:pPr>
      <w:pageBreakBefore w:val="0"/>
      <w:spacing w:before="400" w:after="120"/>
    </w:pPr>
    <w:rPr>
      <w:sz w:val="40"/>
      <w:szCs w:val="40"/>
    </w:rPr>
  </w:style>
  <w:style w:type="paragraph" w:styleId="3">
    <w:name w:val="heading 2"/>
    <w:basedOn w:val="1"/>
    <w:next w:val="1"/>
    <w:uiPriority w:val="0"/>
    <w:pPr>
      <w:pageBreakBefore w:val="0"/>
      <w:spacing w:before="360" w:after="120"/>
    </w:pPr>
    <w:rPr>
      <w:sz w:val="32"/>
      <w:szCs w:val="32"/>
    </w:rPr>
  </w:style>
  <w:style w:type="paragraph" w:styleId="4">
    <w:name w:val="heading 3"/>
    <w:basedOn w:val="1"/>
    <w:next w:val="1"/>
    <w:uiPriority w:val="0"/>
    <w:pPr>
      <w:pageBreakBefore w:val="0"/>
      <w:spacing w:before="320" w:after="80"/>
    </w:pPr>
    <w:rPr>
      <w:color w:val="434343"/>
      <w:sz w:val="28"/>
      <w:szCs w:val="28"/>
    </w:rPr>
  </w:style>
  <w:style w:type="paragraph" w:styleId="5">
    <w:name w:val="heading 4"/>
    <w:basedOn w:val="1"/>
    <w:next w:val="1"/>
    <w:uiPriority w:val="0"/>
    <w:pPr>
      <w:pageBreakBefore w:val="0"/>
      <w:spacing w:before="280" w:after="80"/>
    </w:pPr>
    <w:rPr>
      <w:color w:val="666666"/>
      <w:sz w:val="24"/>
      <w:szCs w:val="24"/>
    </w:rPr>
  </w:style>
  <w:style w:type="paragraph" w:styleId="6">
    <w:name w:val="heading 5"/>
    <w:basedOn w:val="1"/>
    <w:next w:val="1"/>
    <w:uiPriority w:val="0"/>
    <w:pPr>
      <w:pageBreakBefore w:val="0"/>
      <w:spacing w:before="240" w:after="80"/>
    </w:pPr>
    <w:rPr>
      <w:color w:val="666666"/>
      <w:sz w:val="22"/>
      <w:szCs w:val="22"/>
    </w:rPr>
  </w:style>
  <w:style w:type="paragraph" w:styleId="7">
    <w:name w:val="heading 6"/>
    <w:basedOn w:val="1"/>
    <w:next w:val="1"/>
    <w:uiPriority w:val="0"/>
    <w:pPr>
      <w:pageBreakBefore w:val="0"/>
      <w:spacing w:before="240" w:after="80"/>
    </w:pPr>
    <w:rPr>
      <w:color w:val="666666"/>
      <w:sz w:val="22"/>
      <w:szCs w:val="22"/>
    </w:rPr>
  </w:style>
  <w:style w:type="character" w:default="1" w:styleId="8">
    <w:name w:val="Default Paragraph Font"/>
    <w:uiPriority w:val="0"/>
  </w:style>
  <w:style w:type="table" w:default="1" w:styleId="9">
    <w:name w:val="Normal Table"/>
    <w:uiPriority w:val="0"/>
    <w:tblPr>
      <w:tblCellMar>
        <w:top w:w="0" w:type="dxa"/>
        <w:left w:w="108" w:type="dxa"/>
        <w:bottom w:w="0" w:type="dxa"/>
        <w:right w:w="108" w:type="dxa"/>
      </w:tblCellMar>
    </w:tblPr>
  </w:style>
  <w:style w:type="paragraph" w:styleId="10">
    <w:name w:val="Subtitle"/>
    <w:basedOn w:val="1"/>
    <w:next w:val="1"/>
    <w:uiPriority w:val="0"/>
    <w:pPr>
      <w:pageBreakBefore w:val="0"/>
      <w:spacing w:before="0" w:after="320"/>
    </w:pPr>
    <w:rPr>
      <w:rFonts w:ascii="Arial" w:hAnsi="Arial" w:eastAsia="Arial" w:cs="Arial"/>
      <w:color w:val="666666"/>
      <w:sz w:val="30"/>
      <w:szCs w:val="30"/>
    </w:rPr>
  </w:style>
  <w:style w:type="paragraph" w:styleId="11">
    <w:name w:val="Title"/>
    <w:basedOn w:val="1"/>
    <w:next w:val="1"/>
    <w:uiPriority w:val="0"/>
    <w:pPr>
      <w:pageBreakBefore w:val="0"/>
      <w:spacing w:before="0" w:after="60"/>
    </w:pPr>
    <w:rPr>
      <w:sz w:val="52"/>
      <w:szCs w:val="52"/>
    </w:rPr>
  </w:style>
  <w:style w:type="table" w:customStyle="1" w:styleId="12">
    <w:name w:val="TableNormal"/>
    <w:uiPriority w:val="0"/>
    <w:tblPr>
      <w:tblCellMar>
        <w:top w:w="100" w:type="dxa"/>
        <w:left w:w="100" w:type="dxa"/>
        <w:bottom w:w="100" w:type="dxa"/>
        <w:right w:w="100" w:type="dxa"/>
      </w:tblCellMar>
    </w:tblPr>
  </w:style>
  <w:style w:type="table" w:customStyle="1" w:styleId="13">
    <w:name w:val="_Style 10"/>
    <w:basedOn w:val="12"/>
    <w:uiPriority w:val="0"/>
  </w:style>
  <w:style w:type="table" w:customStyle="1" w:styleId="14">
    <w:name w:val="_Style 11"/>
    <w:basedOn w:val="12"/>
    <w:uiPriority w:val="0"/>
  </w:style>
  <w:style w:type="table" w:customStyle="1" w:styleId="15">
    <w:name w:val="_Style 12"/>
    <w:basedOn w:val="12"/>
    <w:uiPriority w:val="0"/>
  </w:style>
  <w:style w:type="table" w:customStyle="1" w:styleId="16">
    <w:name w:val="_Style 13"/>
    <w:basedOn w:val="12"/>
    <w:uiPriority w:val="0"/>
  </w:style>
  <w:style w:type="table" w:customStyle="1" w:styleId="17">
    <w:name w:val="_Style 14"/>
    <w:basedOn w:val="12"/>
    <w:uiPriority w:val="0"/>
  </w:style>
</w:styles>
</file>

<file path=word/_rels/document.xml.rels><?xml version='1.0' encoding='UTF-8'?>
<Relationships xmlns="http://schemas.openxmlformats.org/package/2006/relationships">
  <Relationship Id="rId6" Type="http://schemas.openxmlformats.org/officeDocument/2006/relationships/numbering" Target="numbering.xml"/>
  <Relationship Id="rId1" Type="http://schemas.openxmlformats.org/officeDocument/2006/relationships/styles" Target="styles.xml"/>
</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docProps/app.xml><?xml version="1.0" encoding="utf-8"?>
<Properties xmlns="http://schemas.openxmlformats.org/officeDocument/2006/extended-properties" xmlns:vt="http://schemas.openxmlformats.org/officeDocument/2006/docPropsVTypes">
  <Pages>7</Pages>
  <TotalTime>0</TotalTime>
  <ScaleCrop>false</ScaleCrop>
  <LinksUpToDate>false</LinksUpToDate>
  <Application>WPS Office_12.2.0.23155_F1E327BC-269C-435d-A152-05C5408002CA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2026-03-03T06:37:12Z</dcterms:created>
  <dc:creator>ashvini</dc:creator>
  <cp:lastModifiedBy>Ashvini chelani</cp:lastModifiedBy>
  <dcterms:modified xsi:type="dcterms:W3CDTF">2026-03-03T06:37:25Z</dcterms:modified>
</cp:coreProperties>
</file>